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6FB67" w14:textId="516D1EEF" w:rsidR="000E39CA" w:rsidRDefault="00CA44F3" w:rsidP="00457155">
      <w:pPr>
        <w:rPr>
          <w:b/>
        </w:rPr>
      </w:pPr>
      <w:r w:rsidRPr="00CA44F3">
        <w:rPr>
          <w:b/>
          <w:noProof/>
        </w:rPr>
        <mc:AlternateContent>
          <mc:Choice Requires="wps">
            <w:drawing>
              <wp:anchor distT="0" distB="0" distL="114300" distR="114300" simplePos="0" relativeHeight="251658240" behindDoc="0" locked="0" layoutInCell="1" allowOverlap="1" wp14:anchorId="22BF02EE" wp14:editId="14E03550">
                <wp:simplePos x="0" y="0"/>
                <wp:positionH relativeFrom="column">
                  <wp:posOffset>-78105</wp:posOffset>
                </wp:positionH>
                <wp:positionV relativeFrom="paragraph">
                  <wp:posOffset>1363895</wp:posOffset>
                </wp:positionV>
                <wp:extent cx="5950424" cy="1403985"/>
                <wp:effectExtent l="0" t="0" r="12700" b="2159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424" cy="1403985"/>
                        </a:xfrm>
                        <a:prstGeom prst="rect">
                          <a:avLst/>
                        </a:prstGeom>
                        <a:solidFill>
                          <a:srgbClr val="FFFFFF"/>
                        </a:solidFill>
                        <a:ln w="9525">
                          <a:solidFill>
                            <a:srgbClr val="000000"/>
                          </a:solidFill>
                          <a:miter lim="800000"/>
                          <a:headEnd/>
                          <a:tailEnd/>
                        </a:ln>
                      </wps:spPr>
                      <wps:txbx>
                        <w:txbxContent>
                          <w:p w14:paraId="4D775DFB" w14:textId="77777777" w:rsidR="00CA44F3" w:rsidRPr="00CA44F3" w:rsidRDefault="00CA44F3">
                            <w:pPr>
                              <w:rPr>
                                <w:b/>
                              </w:rPr>
                            </w:pPr>
                            <w:r w:rsidRPr="00CA44F3">
                              <w:rPr>
                                <w:b/>
                              </w:rPr>
                              <w:t xml:space="preserve">Dit formulier dient </w:t>
                            </w:r>
                            <w:r>
                              <w:rPr>
                                <w:b/>
                              </w:rPr>
                              <w:t>door i</w:t>
                            </w:r>
                            <w:r w:rsidRPr="00CA44F3">
                              <w:rPr>
                                <w:b/>
                              </w:rPr>
                              <w:t>nschrijver naar waarheid te worden ingevuld en dient te worden ondertekend door een persoon die zoals blijkt uit het handelsregister of een volmacht van degene die zoals blijkt uit het</w:t>
                            </w:r>
                            <w:r>
                              <w:rPr>
                                <w:b/>
                              </w:rPr>
                              <w:t xml:space="preserve"> handelsregister bevoegd is om i</w:t>
                            </w:r>
                            <w:r w:rsidRPr="00CA44F3">
                              <w:rPr>
                                <w:b/>
                              </w:rPr>
                              <w:t>nschrijver te vertegenwoordigen en om namens Inschrijver dit formulier te ondertekenen.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BF02EE" id="_x0000_t202" coordsize="21600,21600" o:spt="202" path="m,l,21600r21600,l21600,xe">
                <v:stroke joinstyle="miter"/>
                <v:path gradientshapeok="t" o:connecttype="rect"/>
              </v:shapetype>
              <v:shape id="Tekstvak 2" o:spid="_x0000_s1026" type="#_x0000_t202" style="position:absolute;margin-left:-6.15pt;margin-top:107.4pt;width:468.55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">
                <v:textbox style="mso-fit-shape-to-text:t">
                  <w:txbxContent>
                    <w:p w14:paraId="4D775DFB" w14:textId="77777777" w:rsidR="00CA44F3" w:rsidRPr="00CA44F3" w:rsidRDefault="00CA44F3">
                      <w:pPr>
                        <w:rPr>
                          <w:b/>
                        </w:rPr>
                      </w:pPr>
                      <w:r w:rsidRPr="00CA44F3">
                        <w:rPr>
                          <w:b/>
                        </w:rPr>
                        <w:t xml:space="preserve">Dit formulier dient </w:t>
                      </w:r>
                      <w:r>
                        <w:rPr>
                          <w:b/>
                        </w:rPr>
                        <w:t>door i</w:t>
                      </w:r>
                      <w:r w:rsidRPr="00CA44F3">
                        <w:rPr>
                          <w:b/>
                        </w:rPr>
                        <w:t>nschrijver naar waarheid te worden ingevuld en dient te worden ondertekend door een persoon die zoals blijkt uit het handelsregister of een volmacht van degene die zoals blijkt uit het</w:t>
                      </w:r>
                      <w:r>
                        <w:rPr>
                          <w:b/>
                        </w:rPr>
                        <w:t xml:space="preserve"> handelsregister bevoegd is om i</w:t>
                      </w:r>
                      <w:r w:rsidRPr="00CA44F3">
                        <w:rPr>
                          <w:b/>
                        </w:rPr>
                        <w:t>nschrijver te vertegenwoordigen en om namens Inschrijver dit formulier te ondertekenen.</w:t>
                      </w:r>
                    </w:p>
                  </w:txbxContent>
                </v:textbox>
              </v:shape>
            </w:pict>
          </mc:Fallback>
        </mc:AlternateContent>
      </w:r>
    </w:p>
    <w:p w14:paraId="11BF158F" w14:textId="6AAAB77C" w:rsidR="000E39CA" w:rsidRDefault="000E39CA" w:rsidP="00457155">
      <w:pPr>
        <w:rPr>
          <w:b/>
        </w:rPr>
      </w:pPr>
    </w:p>
    <w:p w14:paraId="324DF427" w14:textId="739C496B" w:rsidR="000E39CA" w:rsidRDefault="000E39CA" w:rsidP="00457155">
      <w:pPr>
        <w:rPr>
          <w:b/>
        </w:rPr>
      </w:pPr>
    </w:p>
    <w:p w14:paraId="4DB97220" w14:textId="5E5C10F6" w:rsidR="000E39CA" w:rsidRDefault="000E39CA" w:rsidP="00457155">
      <w:pPr>
        <w:rPr>
          <w:b/>
        </w:rPr>
      </w:pPr>
    </w:p>
    <w:p w14:paraId="0D039752" w14:textId="5DD0D21F" w:rsidR="000E39CA" w:rsidRDefault="000E39CA" w:rsidP="00457155">
      <w:pPr>
        <w:rPr>
          <w:b/>
        </w:rPr>
      </w:pPr>
    </w:p>
    <w:p w14:paraId="2F19C4FB" w14:textId="77777777" w:rsidR="000E39CA" w:rsidRDefault="000E39CA" w:rsidP="00457155">
      <w:pPr>
        <w:rPr>
          <w:b/>
        </w:rPr>
      </w:pPr>
    </w:p>
    <w:p w14:paraId="198E283B" w14:textId="77777777" w:rsidR="00CA44F3" w:rsidRDefault="00CA44F3" w:rsidP="00457155">
      <w:pPr>
        <w:rPr>
          <w:b/>
        </w:rPr>
      </w:pPr>
    </w:p>
    <w:p w14:paraId="7DAA11C8" w14:textId="77777777" w:rsidR="00CA44F3" w:rsidRPr="00CA44F3" w:rsidRDefault="00CA44F3" w:rsidP="00CA44F3">
      <w:pPr>
        <w:rPr>
          <w:b/>
        </w:rPr>
      </w:pPr>
      <w:r>
        <w:rPr>
          <w:b/>
        </w:rPr>
        <w:t>Door o</w:t>
      </w:r>
      <w:r w:rsidRPr="00CA44F3">
        <w:rPr>
          <w:b/>
        </w:rPr>
        <w:t>pdrachtgever zijn de volgende kerncompetenties vastgesteld, benodigd voor het toetsen van technische bekwaamheid en/of beroepsbekwaamheid, overeenkomen</w:t>
      </w:r>
      <w:r>
        <w:rPr>
          <w:b/>
        </w:rPr>
        <w:t>d met essentiële punten van de o</w:t>
      </w:r>
      <w:r w:rsidRPr="00CA44F3">
        <w:rPr>
          <w:b/>
        </w:rPr>
        <w:t>pdracht:</w:t>
      </w:r>
    </w:p>
    <w:p w14:paraId="00792843" w14:textId="77777777" w:rsidR="00CA44F3" w:rsidRPr="00CA44F3" w:rsidRDefault="00CA44F3" w:rsidP="00CA44F3">
      <w:pPr>
        <w:rPr>
          <w:b/>
        </w:rPr>
      </w:pPr>
    </w:p>
    <w:p w14:paraId="430A3688" w14:textId="77777777" w:rsidR="00CA44F3" w:rsidRPr="00D77702" w:rsidRDefault="00CA44F3" w:rsidP="00CA44F3">
      <w:pPr>
        <w:rPr>
          <w:b/>
        </w:rPr>
      </w:pPr>
      <w:r w:rsidRPr="00D77702">
        <w:rPr>
          <w:b/>
        </w:rPr>
        <w:t>Gevraagde kerncompetenties:</w:t>
      </w:r>
    </w:p>
    <w:p w14:paraId="08E419F2" w14:textId="68E21A14" w:rsidR="0076059E" w:rsidRDefault="0076059E" w:rsidP="0076059E">
      <w:pPr>
        <w:pStyle w:val="Lijstalinea"/>
        <w:numPr>
          <w:ilvl w:val="0"/>
          <w:numId w:val="16"/>
        </w:numPr>
        <w:tabs>
          <w:tab w:val="left" w:pos="426"/>
        </w:tabs>
        <w:textAlignment w:val="baseline"/>
        <w:rPr>
          <w:rStyle w:val="normaltextrun"/>
        </w:rPr>
      </w:pPr>
      <w:r w:rsidRPr="00DD7FC5">
        <w:rPr>
          <w:rStyle w:val="normaltextrun"/>
        </w:rPr>
        <w:t>Het leveren van verschillende types laptops, structureel maandelijks minimaal 100 stuks per levering gedurende minimaal één jaar aan de desbetreffende referent, inclusief toebehoren op basis van koop. Garantie en onderhoud waren onderdeel van de opdracht.</w:t>
      </w:r>
    </w:p>
    <w:p w14:paraId="67D46D4B" w14:textId="77777777" w:rsidR="00473D65" w:rsidRPr="00473D65" w:rsidRDefault="00473D65" w:rsidP="00473D65"/>
    <w:p w14:paraId="23721AF9" w14:textId="77777777" w:rsidR="00473D65" w:rsidRPr="00DD7FC5" w:rsidRDefault="00473D65" w:rsidP="00473D65">
      <w:pPr>
        <w:pStyle w:val="paragraph"/>
        <w:numPr>
          <w:ilvl w:val="0"/>
          <w:numId w:val="16"/>
        </w:numPr>
        <w:spacing w:before="0" w:beforeAutospacing="0" w:after="0" w:afterAutospacing="0"/>
        <w:textAlignment w:val="baseline"/>
        <w:rPr>
          <w:rStyle w:val="eop"/>
          <w:rFonts w:ascii="Arial" w:hAnsi="Arial" w:cs="Arial"/>
          <w:sz w:val="20"/>
          <w:szCs w:val="20"/>
        </w:rPr>
      </w:pPr>
      <w:r w:rsidRPr="00DD7FC5">
        <w:rPr>
          <w:rStyle w:val="normaltextrun"/>
          <w:rFonts w:ascii="Arial" w:hAnsi="Arial" w:cs="Arial"/>
          <w:sz w:val="20"/>
          <w:szCs w:val="20"/>
        </w:rPr>
        <w:t>Aanvoeren van data van de assets t.b.v. de CMDB.</w:t>
      </w:r>
    </w:p>
    <w:p w14:paraId="5A4354BD" w14:textId="314AB1FE" w:rsidR="00CA44F3" w:rsidRPr="00CA44F3" w:rsidRDefault="00CA44F3" w:rsidP="00CA44F3">
      <w:pPr>
        <w:rPr>
          <w:b/>
        </w:rPr>
      </w:pPr>
    </w:p>
    <w:p w14:paraId="6416C3AE" w14:textId="77777777" w:rsidR="00CA44F3" w:rsidRPr="00CA44F3" w:rsidRDefault="00CA44F3" w:rsidP="00CA44F3">
      <w:pPr>
        <w:rPr>
          <w:b/>
        </w:rPr>
      </w:pPr>
    </w:p>
    <w:p w14:paraId="585DCF10" w14:textId="77777777" w:rsidR="00CA44F3" w:rsidRPr="00CA44F3" w:rsidRDefault="00CA44F3" w:rsidP="0033534E">
      <w:pPr>
        <w:spacing w:line="276" w:lineRule="auto"/>
        <w:rPr>
          <w:b/>
        </w:rPr>
      </w:pPr>
      <w:r w:rsidRPr="00CA44F3">
        <w:rPr>
          <w:b/>
        </w:rPr>
        <w:t>•</w:t>
      </w:r>
      <w:r w:rsidRPr="00CA44F3">
        <w:rPr>
          <w:b/>
        </w:rPr>
        <w:tab/>
        <w:t xml:space="preserve">Voor de referentie dient Inschrijver gebruik te maken </w:t>
      </w:r>
      <w:r>
        <w:rPr>
          <w:b/>
        </w:rPr>
        <w:t xml:space="preserve">van deze bijlage. Hierop dient </w:t>
      </w:r>
      <w:r>
        <w:rPr>
          <w:b/>
        </w:rPr>
        <w:tab/>
        <w:t>i</w:t>
      </w:r>
      <w:r w:rsidRPr="00CA44F3">
        <w:rPr>
          <w:b/>
        </w:rPr>
        <w:t xml:space="preserve">nschrijver alle gevraagde gegevens in te vullen. </w:t>
      </w:r>
    </w:p>
    <w:p w14:paraId="21DD8563" w14:textId="2CD5335C" w:rsidR="00CA44F3" w:rsidRPr="00CA44F3" w:rsidRDefault="00CA44F3" w:rsidP="0033534E">
      <w:pPr>
        <w:spacing w:line="276" w:lineRule="auto"/>
        <w:ind w:left="720" w:hanging="720"/>
        <w:rPr>
          <w:b/>
        </w:rPr>
      </w:pPr>
      <w:r w:rsidRPr="00CA44F3">
        <w:rPr>
          <w:b/>
        </w:rPr>
        <w:t>•</w:t>
      </w:r>
      <w:r w:rsidRPr="00CA44F3">
        <w:rPr>
          <w:b/>
        </w:rPr>
        <w:tab/>
        <w:t xml:space="preserve">Inschrijver kan met één referentie </w:t>
      </w:r>
      <w:r w:rsidR="00993588">
        <w:rPr>
          <w:b/>
        </w:rPr>
        <w:t>één</w:t>
      </w:r>
      <w:r w:rsidR="00C84480">
        <w:rPr>
          <w:b/>
        </w:rPr>
        <w:t xml:space="preserve"> of </w:t>
      </w:r>
      <w:r w:rsidR="00993588">
        <w:rPr>
          <w:b/>
        </w:rPr>
        <w:t>twee</w:t>
      </w:r>
      <w:r w:rsidRPr="00CA44F3">
        <w:rPr>
          <w:b/>
        </w:rPr>
        <w:t xml:space="preserve"> kerncompetenties aantonen, dan wel met één referentie per kerncompetentie (dus totaal max. </w:t>
      </w:r>
      <w:r w:rsidR="00C84480">
        <w:rPr>
          <w:b/>
        </w:rPr>
        <w:t>2</w:t>
      </w:r>
      <w:r w:rsidRPr="00CA44F3">
        <w:rPr>
          <w:b/>
        </w:rPr>
        <w:t xml:space="preserve"> referenties). </w:t>
      </w:r>
    </w:p>
    <w:p w14:paraId="4A52E202" w14:textId="2B1FD5BF" w:rsidR="00CA44F3" w:rsidRPr="00CA44F3" w:rsidRDefault="00CA44F3" w:rsidP="0033534E">
      <w:pPr>
        <w:spacing w:line="276" w:lineRule="auto"/>
        <w:ind w:left="720" w:hanging="720"/>
        <w:rPr>
          <w:b/>
        </w:rPr>
      </w:pPr>
      <w:r w:rsidRPr="00CA44F3">
        <w:rPr>
          <w:b/>
        </w:rPr>
        <w:t>•</w:t>
      </w:r>
      <w:r w:rsidRPr="00CA44F3">
        <w:rPr>
          <w:b/>
        </w:rPr>
        <w:tab/>
        <w:t>Inschrijver dient aan te kunnen tonen dat deze opdracht is/wordt uitgevoerd in de afgelopen drie jaren (te rekenen vanaf sluitingsdatum voor indiening inschrijving).</w:t>
      </w:r>
      <w:r w:rsidR="00993588">
        <w:rPr>
          <w:b/>
        </w:rPr>
        <w:t xml:space="preserve"> </w:t>
      </w:r>
      <w:r w:rsidR="00993588" w:rsidRPr="00993588">
        <w:rPr>
          <w:b/>
          <w:bCs/>
        </w:rPr>
        <w:t xml:space="preserve">En minimaal </w:t>
      </w:r>
      <w:r w:rsidR="009C3AFE">
        <w:rPr>
          <w:b/>
          <w:bCs/>
        </w:rPr>
        <w:t>12</w:t>
      </w:r>
      <w:r w:rsidR="00993588" w:rsidRPr="00993588">
        <w:rPr>
          <w:b/>
          <w:bCs/>
        </w:rPr>
        <w:t xml:space="preserve"> maanden in uitvoering zijn (geweest).</w:t>
      </w:r>
    </w:p>
    <w:p w14:paraId="68B545A9" w14:textId="77777777" w:rsidR="00CA44F3" w:rsidRDefault="00CA44F3" w:rsidP="0033534E">
      <w:pPr>
        <w:spacing w:line="276" w:lineRule="auto"/>
        <w:ind w:left="720" w:hanging="720"/>
        <w:rPr>
          <w:b/>
        </w:rPr>
      </w:pPr>
      <w:r w:rsidRPr="00CA44F3">
        <w:rPr>
          <w:b/>
        </w:rPr>
        <w:t>•</w:t>
      </w:r>
      <w:r w:rsidRPr="00CA44F3">
        <w:rPr>
          <w:b/>
        </w:rPr>
        <w:tab/>
        <w:t>Opdrachtgever behoudt zich het recht voor de opgave te controleren bij de opgegeven referentie. Indien uit deze controle wordt geconstateerd, dat de opgave in deze bijlage afwijkt van hetgeen de referentiecontactpersonen melden, kan Opdrachtgever alsnog besluiten tot diskwalificatie van deelname aan deze aanbesteding.</w:t>
      </w:r>
    </w:p>
    <w:p w14:paraId="3EA1912B" w14:textId="57B6ABB0" w:rsidR="00CA44F3" w:rsidRPr="00993588" w:rsidRDefault="00CA44F3" w:rsidP="00993588">
      <w:pPr>
        <w:spacing w:line="240" w:lineRule="auto"/>
        <w:rPr>
          <w:b/>
        </w:rPr>
      </w:pPr>
      <w:r>
        <w:rPr>
          <w:b/>
        </w:rPr>
        <w:br w:type="page"/>
      </w:r>
    </w:p>
    <w:p w14:paraId="574AFCE1" w14:textId="77777777" w:rsidR="00CA44F3" w:rsidRDefault="00CA44F3" w:rsidP="00457155">
      <w:pPr>
        <w:rPr>
          <w:u w:val="single"/>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5"/>
        <w:gridCol w:w="2323"/>
        <w:gridCol w:w="1696"/>
        <w:gridCol w:w="2055"/>
      </w:tblGrid>
      <w:tr w:rsidR="00CA44F3" w:rsidRPr="003C31C4" w14:paraId="42000DBA" w14:textId="77777777" w:rsidTr="00736B35">
        <w:trPr>
          <w:trHeight w:val="340"/>
        </w:trPr>
        <w:tc>
          <w:tcPr>
            <w:tcW w:w="1852" w:type="pct"/>
            <w:hideMark/>
          </w:tcPr>
          <w:p w14:paraId="72D430E8" w14:textId="77777777" w:rsidR="00CA44F3" w:rsidRPr="003C31C4" w:rsidRDefault="00CA44F3" w:rsidP="00736B35">
            <w:pPr>
              <w:widowControl w:val="0"/>
              <w:rPr>
                <w:b/>
                <w:i/>
                <w:noProof/>
                <w:szCs w:val="22"/>
              </w:rPr>
            </w:pPr>
            <w:r w:rsidRPr="003C31C4">
              <w:rPr>
                <w:b/>
                <w:i/>
                <w:noProof/>
                <w:szCs w:val="22"/>
              </w:rPr>
              <w:t xml:space="preserve">Referentie </w:t>
            </w:r>
          </w:p>
          <w:p w14:paraId="51652712" w14:textId="77777777" w:rsidR="00CA44F3" w:rsidRPr="003C31C4" w:rsidRDefault="00CA44F3" w:rsidP="00736B35">
            <w:pPr>
              <w:widowControl w:val="0"/>
              <w:rPr>
                <w:rFonts w:cs="Arial"/>
                <w:b/>
                <w:i/>
                <w:noProof/>
                <w:position w:val="-24"/>
                <w:szCs w:val="22"/>
              </w:rPr>
            </w:pPr>
            <w:r w:rsidRPr="003C31C4">
              <w:rPr>
                <w:b/>
                <w:i/>
                <w:noProof/>
                <w:szCs w:val="22"/>
              </w:rPr>
              <w:t>kerncompetentie 1</w:t>
            </w:r>
          </w:p>
        </w:tc>
        <w:tc>
          <w:tcPr>
            <w:tcW w:w="3148" w:type="pct"/>
            <w:gridSpan w:val="3"/>
            <w:hideMark/>
          </w:tcPr>
          <w:p w14:paraId="714F362B" w14:textId="77777777" w:rsidR="00030E82" w:rsidRPr="00DD7FC5" w:rsidRDefault="00030E82" w:rsidP="00030E82">
            <w:pPr>
              <w:tabs>
                <w:tab w:val="left" w:pos="426"/>
              </w:tabs>
              <w:textAlignment w:val="baseline"/>
              <w:rPr>
                <w:rStyle w:val="normaltextrun"/>
              </w:rPr>
            </w:pPr>
            <w:r w:rsidRPr="00DD7FC5">
              <w:rPr>
                <w:rStyle w:val="normaltextrun"/>
              </w:rPr>
              <w:t>Het leveren van verschillende types laptops, structureel maandelijks minimaal 100 stuks per levering gedurende minimaal één jaar aan de desbetreffende referent, inclusief toebehoren op basis van koop. Garantie en onderhoud waren onderdeel van de opdracht.</w:t>
            </w:r>
          </w:p>
          <w:p w14:paraId="78994F92" w14:textId="5DE63E2A" w:rsidR="00A726F5" w:rsidRPr="0098515B" w:rsidRDefault="00A726F5" w:rsidP="00A726F5"/>
          <w:p w14:paraId="6F5243CD" w14:textId="3DDDB5C7" w:rsidR="00CA44F3" w:rsidRPr="0098515B" w:rsidRDefault="00CA44F3" w:rsidP="00993588"/>
        </w:tc>
      </w:tr>
      <w:tr w:rsidR="00CA44F3" w:rsidRPr="00E05EC3" w14:paraId="63C6268B" w14:textId="77777777" w:rsidTr="00736B35">
        <w:trPr>
          <w:trHeight w:val="373"/>
        </w:trPr>
        <w:tc>
          <w:tcPr>
            <w:tcW w:w="1852" w:type="pct"/>
            <w:hideMark/>
          </w:tcPr>
          <w:p w14:paraId="171B74F6" w14:textId="77777777" w:rsidR="00CA44F3" w:rsidRPr="00E05EC3" w:rsidRDefault="00CA44F3" w:rsidP="00736B35">
            <w:pPr>
              <w:widowControl w:val="0"/>
              <w:rPr>
                <w:noProof/>
              </w:rPr>
            </w:pPr>
          </w:p>
          <w:p w14:paraId="1362B36C" w14:textId="77777777" w:rsidR="00CA44F3" w:rsidRPr="00E05EC3" w:rsidRDefault="00CA44F3" w:rsidP="00736B35">
            <w:pPr>
              <w:widowControl w:val="0"/>
              <w:rPr>
                <w:noProof/>
              </w:rPr>
            </w:pPr>
            <w:r w:rsidRPr="00E05EC3">
              <w:rPr>
                <w:noProof/>
              </w:rPr>
              <w:t>Naam klant (referent)</w:t>
            </w:r>
          </w:p>
        </w:tc>
        <w:tc>
          <w:tcPr>
            <w:tcW w:w="3148" w:type="pct"/>
            <w:gridSpan w:val="3"/>
            <w:hideMark/>
          </w:tcPr>
          <w:p w14:paraId="4C89F699"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t xml:space="preserve">  </w:t>
            </w:r>
          </w:p>
        </w:tc>
      </w:tr>
      <w:tr w:rsidR="00CA44F3" w:rsidRPr="00E05EC3" w14:paraId="3513EE7B" w14:textId="77777777" w:rsidTr="00736B35">
        <w:trPr>
          <w:trHeight w:val="421"/>
        </w:trPr>
        <w:tc>
          <w:tcPr>
            <w:tcW w:w="1852" w:type="pct"/>
            <w:hideMark/>
          </w:tcPr>
          <w:p w14:paraId="43C18FF7" w14:textId="77777777" w:rsidR="00CA44F3" w:rsidRPr="00E05EC3" w:rsidRDefault="00CA44F3" w:rsidP="00736B35">
            <w:pPr>
              <w:widowControl w:val="0"/>
              <w:rPr>
                <w:noProof/>
              </w:rPr>
            </w:pPr>
          </w:p>
          <w:p w14:paraId="73BCDF07" w14:textId="77777777" w:rsidR="00CA44F3" w:rsidRPr="00E05EC3" w:rsidRDefault="00CA44F3" w:rsidP="00736B35">
            <w:pPr>
              <w:widowControl w:val="0"/>
              <w:rPr>
                <w:noProof/>
              </w:rPr>
            </w:pPr>
            <w:r w:rsidRPr="00E05EC3">
              <w:rPr>
                <w:noProof/>
              </w:rPr>
              <w:t>Plaatsnaam</w:t>
            </w:r>
          </w:p>
        </w:tc>
        <w:tc>
          <w:tcPr>
            <w:tcW w:w="3148" w:type="pct"/>
            <w:gridSpan w:val="3"/>
            <w:hideMark/>
          </w:tcPr>
          <w:p w14:paraId="2FC509C1"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t xml:space="preserve">  </w:t>
            </w:r>
          </w:p>
        </w:tc>
      </w:tr>
      <w:tr w:rsidR="00CA44F3" w:rsidRPr="00E05EC3" w14:paraId="67D9BBAE" w14:textId="77777777" w:rsidTr="00736B35">
        <w:trPr>
          <w:trHeight w:val="427"/>
        </w:trPr>
        <w:tc>
          <w:tcPr>
            <w:tcW w:w="1852" w:type="pct"/>
            <w:hideMark/>
          </w:tcPr>
          <w:p w14:paraId="58B0B575" w14:textId="77777777" w:rsidR="00CA44F3" w:rsidRPr="00E05EC3" w:rsidRDefault="00CA44F3" w:rsidP="00736B35">
            <w:pPr>
              <w:widowControl w:val="0"/>
              <w:rPr>
                <w:noProof/>
              </w:rPr>
            </w:pPr>
          </w:p>
          <w:p w14:paraId="0E2E1C01" w14:textId="77777777" w:rsidR="00CA44F3" w:rsidRPr="00E05EC3" w:rsidRDefault="00CA44F3" w:rsidP="00736B35">
            <w:pPr>
              <w:widowControl w:val="0"/>
              <w:rPr>
                <w:noProof/>
              </w:rPr>
            </w:pPr>
            <w:r w:rsidRPr="00E05EC3">
              <w:rPr>
                <w:noProof/>
              </w:rPr>
              <w:t>Naam contactpersoon</w:t>
            </w:r>
          </w:p>
        </w:tc>
        <w:tc>
          <w:tcPr>
            <w:tcW w:w="3148" w:type="pct"/>
            <w:gridSpan w:val="3"/>
            <w:hideMark/>
          </w:tcPr>
          <w:p w14:paraId="19F50551"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t xml:space="preserve">  </w:t>
            </w:r>
          </w:p>
        </w:tc>
      </w:tr>
      <w:tr w:rsidR="00CA44F3" w:rsidRPr="00E05EC3" w14:paraId="69D26CB3" w14:textId="77777777" w:rsidTr="00736B35">
        <w:trPr>
          <w:trHeight w:val="405"/>
        </w:trPr>
        <w:tc>
          <w:tcPr>
            <w:tcW w:w="1852" w:type="pct"/>
            <w:hideMark/>
          </w:tcPr>
          <w:p w14:paraId="2701F873" w14:textId="77777777" w:rsidR="00CA44F3" w:rsidRPr="00E05EC3" w:rsidRDefault="00CA44F3" w:rsidP="00736B35">
            <w:pPr>
              <w:widowControl w:val="0"/>
              <w:rPr>
                <w:noProof/>
              </w:rPr>
            </w:pPr>
          </w:p>
          <w:p w14:paraId="11A51F62" w14:textId="77777777" w:rsidR="00CA44F3" w:rsidRPr="00E05EC3" w:rsidRDefault="00CA44F3" w:rsidP="00736B35">
            <w:pPr>
              <w:widowControl w:val="0"/>
              <w:rPr>
                <w:noProof/>
              </w:rPr>
            </w:pPr>
            <w:r w:rsidRPr="00E05EC3">
              <w:rPr>
                <w:noProof/>
              </w:rPr>
              <w:t>Telefoonnummer</w:t>
            </w:r>
          </w:p>
        </w:tc>
        <w:tc>
          <w:tcPr>
            <w:tcW w:w="3148" w:type="pct"/>
            <w:gridSpan w:val="3"/>
            <w:hideMark/>
          </w:tcPr>
          <w:p w14:paraId="06B1B0A5"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t xml:space="preserve">  </w:t>
            </w:r>
          </w:p>
        </w:tc>
      </w:tr>
      <w:tr w:rsidR="00CA44F3" w:rsidRPr="00E05EC3" w14:paraId="4E653734" w14:textId="77777777" w:rsidTr="00736B35">
        <w:trPr>
          <w:trHeight w:val="410"/>
        </w:trPr>
        <w:tc>
          <w:tcPr>
            <w:tcW w:w="1852" w:type="pct"/>
            <w:hideMark/>
          </w:tcPr>
          <w:p w14:paraId="48A10929" w14:textId="77777777" w:rsidR="00CA44F3" w:rsidRPr="00E05EC3" w:rsidRDefault="00CA44F3" w:rsidP="00736B35">
            <w:pPr>
              <w:widowControl w:val="0"/>
              <w:rPr>
                <w:noProof/>
              </w:rPr>
            </w:pPr>
          </w:p>
          <w:p w14:paraId="64E94694" w14:textId="77777777" w:rsidR="00CA44F3" w:rsidRPr="00E05EC3" w:rsidRDefault="00CA44F3" w:rsidP="00736B35">
            <w:pPr>
              <w:widowControl w:val="0"/>
              <w:rPr>
                <w:noProof/>
              </w:rPr>
            </w:pPr>
            <w:r w:rsidRPr="00E05EC3">
              <w:rPr>
                <w:noProof/>
              </w:rPr>
              <w:t>Duur van het contract</w:t>
            </w:r>
          </w:p>
        </w:tc>
        <w:tc>
          <w:tcPr>
            <w:tcW w:w="1204" w:type="pct"/>
          </w:tcPr>
          <w:p w14:paraId="6445900D"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p>
        </w:tc>
        <w:tc>
          <w:tcPr>
            <w:tcW w:w="879" w:type="pct"/>
            <w:hideMark/>
          </w:tcPr>
          <w:p w14:paraId="5BB43F54"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t>Omzetwaarde</w:t>
            </w:r>
          </w:p>
        </w:tc>
        <w:tc>
          <w:tcPr>
            <w:tcW w:w="1065" w:type="pct"/>
          </w:tcPr>
          <w:p w14:paraId="2CEE55FB"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p>
        </w:tc>
      </w:tr>
      <w:tr w:rsidR="00CA44F3" w:rsidRPr="00E05EC3" w14:paraId="58F06189" w14:textId="77777777" w:rsidTr="00736B35">
        <w:trPr>
          <w:trHeight w:val="410"/>
        </w:trPr>
        <w:tc>
          <w:tcPr>
            <w:tcW w:w="1852" w:type="pct"/>
            <w:hideMark/>
          </w:tcPr>
          <w:p w14:paraId="1C03A880" w14:textId="77777777" w:rsidR="00CA44F3" w:rsidRPr="00E05EC3" w:rsidRDefault="00CA44F3" w:rsidP="00736B35">
            <w:pPr>
              <w:widowControl w:val="0"/>
              <w:rPr>
                <w:noProof/>
              </w:rPr>
            </w:pPr>
          </w:p>
          <w:p w14:paraId="5363EB79" w14:textId="77777777" w:rsidR="00CA44F3" w:rsidRPr="00E05EC3" w:rsidRDefault="00CA44F3" w:rsidP="00736B35">
            <w:pPr>
              <w:widowControl w:val="0"/>
              <w:rPr>
                <w:noProof/>
              </w:rPr>
            </w:pPr>
            <w:r w:rsidRPr="00E05EC3">
              <w:rPr>
                <w:noProof/>
              </w:rPr>
              <w:t>Opdracht zelfstandig uitgevoerd</w:t>
            </w:r>
          </w:p>
        </w:tc>
        <w:tc>
          <w:tcPr>
            <w:tcW w:w="3148" w:type="pct"/>
            <w:gridSpan w:val="3"/>
            <w:hideMark/>
          </w:tcPr>
          <w:p w14:paraId="3B4D6AE8"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fldChar w:fldCharType="begin">
                <w:ffData>
                  <w:name w:val="Selectievakje2"/>
                  <w:enabled/>
                  <w:calcOnExit w:val="0"/>
                  <w:checkBox>
                    <w:sizeAuto/>
                    <w:default w:val="0"/>
                  </w:checkBox>
                </w:ffData>
              </w:fldChar>
            </w:r>
            <w:r w:rsidRPr="00E05EC3">
              <w:rPr>
                <w:noProof/>
              </w:rPr>
              <w:instrText xml:space="preserve"> FORMCHECKBOX </w:instrText>
            </w:r>
            <w:r w:rsidR="00C26A5E">
              <w:rPr>
                <w:noProof/>
              </w:rPr>
            </w:r>
            <w:r w:rsidR="00C26A5E">
              <w:rPr>
                <w:noProof/>
              </w:rPr>
              <w:fldChar w:fldCharType="separate"/>
            </w:r>
            <w:r w:rsidRPr="00E05EC3">
              <w:rPr>
                <w:noProof/>
              </w:rPr>
              <w:fldChar w:fldCharType="end"/>
            </w:r>
            <w:r w:rsidRPr="00E05EC3">
              <w:rPr>
                <w:noProof/>
              </w:rPr>
              <w:t xml:space="preserve"> ja </w:t>
            </w:r>
          </w:p>
          <w:p w14:paraId="240B19FA"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fldChar w:fldCharType="begin">
                <w:ffData>
                  <w:name w:val="Selectievakje2"/>
                  <w:enabled/>
                  <w:calcOnExit w:val="0"/>
                  <w:checkBox>
                    <w:sizeAuto/>
                    <w:default w:val="0"/>
                  </w:checkBox>
                </w:ffData>
              </w:fldChar>
            </w:r>
            <w:r w:rsidRPr="00E05EC3">
              <w:rPr>
                <w:noProof/>
              </w:rPr>
              <w:instrText xml:space="preserve"> FORMCHECKBOX </w:instrText>
            </w:r>
            <w:r w:rsidR="00C26A5E">
              <w:rPr>
                <w:noProof/>
              </w:rPr>
            </w:r>
            <w:r w:rsidR="00C26A5E">
              <w:rPr>
                <w:noProof/>
              </w:rPr>
              <w:fldChar w:fldCharType="separate"/>
            </w:r>
            <w:r w:rsidRPr="00E05EC3">
              <w:rPr>
                <w:noProof/>
              </w:rPr>
              <w:fldChar w:fldCharType="end"/>
            </w:r>
            <w:r w:rsidRPr="00E05EC3">
              <w:rPr>
                <w:noProof/>
              </w:rPr>
              <w:t xml:space="preserve"> nee (aangeven wie wat heeft uitgevoerd)</w:t>
            </w:r>
          </w:p>
        </w:tc>
      </w:tr>
      <w:tr w:rsidR="00CA44F3" w:rsidRPr="00E05EC3" w14:paraId="633104BF" w14:textId="77777777" w:rsidTr="00736B35">
        <w:trPr>
          <w:trHeight w:val="270"/>
        </w:trPr>
        <w:tc>
          <w:tcPr>
            <w:tcW w:w="5000" w:type="pct"/>
            <w:gridSpan w:val="4"/>
          </w:tcPr>
          <w:p w14:paraId="18DABD2F"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p>
          <w:p w14:paraId="1A986395"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t>Beschrijving van referentieopdracht met de gevraagde kerncompetentie (maximaal 1 A4)</w:t>
            </w:r>
          </w:p>
        </w:tc>
      </w:tr>
    </w:tbl>
    <w:p w14:paraId="6A900760" w14:textId="5E3E652F" w:rsidR="00CA44F3" w:rsidRDefault="00CA44F3" w:rsidP="00457155">
      <w:pPr>
        <w:rPr>
          <w:u w:val="single"/>
        </w:rPr>
      </w:pPr>
    </w:p>
    <w:p w14:paraId="1ABCB263" w14:textId="54145289" w:rsidR="00993588" w:rsidRDefault="00993588" w:rsidP="00457155">
      <w:pPr>
        <w:rPr>
          <w:u w:val="single"/>
        </w:rPr>
      </w:pPr>
    </w:p>
    <w:p w14:paraId="2AAF320E" w14:textId="70EABD45" w:rsidR="00993588" w:rsidRDefault="00993588" w:rsidP="00457155">
      <w:pPr>
        <w:rPr>
          <w:u w:val="single"/>
        </w:rPr>
      </w:pPr>
    </w:p>
    <w:p w14:paraId="28EEDAFD" w14:textId="77777777" w:rsidR="009963CE" w:rsidRDefault="009963CE" w:rsidP="00457155">
      <w:pPr>
        <w:rPr>
          <w:u w:val="single"/>
        </w:rPr>
      </w:pPr>
    </w:p>
    <w:p w14:paraId="25A8BCB1" w14:textId="77777777" w:rsidR="009963CE" w:rsidRDefault="009963CE" w:rsidP="00457155">
      <w:pPr>
        <w:rPr>
          <w:u w:val="single"/>
        </w:rPr>
      </w:pPr>
    </w:p>
    <w:p w14:paraId="363B9188" w14:textId="77777777" w:rsidR="009963CE" w:rsidRDefault="009963CE" w:rsidP="00457155">
      <w:pPr>
        <w:rPr>
          <w:u w:val="single"/>
        </w:rPr>
      </w:pPr>
    </w:p>
    <w:p w14:paraId="202D280C" w14:textId="77777777" w:rsidR="009963CE" w:rsidRDefault="009963CE" w:rsidP="00457155">
      <w:pPr>
        <w:rPr>
          <w:u w:val="single"/>
        </w:rPr>
      </w:pPr>
    </w:p>
    <w:p w14:paraId="0B0A8E9A" w14:textId="77777777" w:rsidR="009963CE" w:rsidRDefault="009963CE" w:rsidP="00457155">
      <w:pPr>
        <w:rPr>
          <w:u w:val="single"/>
        </w:rPr>
      </w:pPr>
    </w:p>
    <w:p w14:paraId="3201A4A9" w14:textId="77777777" w:rsidR="009963CE" w:rsidRDefault="009963CE" w:rsidP="00457155">
      <w:pPr>
        <w:rPr>
          <w:u w:val="single"/>
        </w:rPr>
      </w:pPr>
    </w:p>
    <w:p w14:paraId="784AA91A" w14:textId="77777777" w:rsidR="009963CE" w:rsidRDefault="009963CE" w:rsidP="00457155">
      <w:pPr>
        <w:rPr>
          <w:u w:val="single"/>
        </w:rPr>
      </w:pPr>
    </w:p>
    <w:p w14:paraId="1BCA071F" w14:textId="77777777" w:rsidR="009963CE" w:rsidRDefault="009963CE" w:rsidP="00457155">
      <w:pPr>
        <w:rPr>
          <w:u w:val="single"/>
        </w:rPr>
      </w:pPr>
    </w:p>
    <w:p w14:paraId="786C061C" w14:textId="77777777" w:rsidR="00993588" w:rsidRDefault="00993588" w:rsidP="00457155">
      <w:pPr>
        <w:rPr>
          <w:u w:val="single"/>
        </w:rPr>
      </w:pPr>
    </w:p>
    <w:p w14:paraId="4D9B88F4" w14:textId="77777777" w:rsidR="00993588" w:rsidRDefault="00993588" w:rsidP="00457155">
      <w:pPr>
        <w:rPr>
          <w:u w:val="single"/>
        </w:rPr>
      </w:pPr>
    </w:p>
    <w:p w14:paraId="3277CE9C" w14:textId="77777777" w:rsidR="00CA44F3" w:rsidRDefault="00CA44F3" w:rsidP="00457155">
      <w:pPr>
        <w:rPr>
          <w:u w:val="single"/>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5"/>
        <w:gridCol w:w="2323"/>
        <w:gridCol w:w="1696"/>
        <w:gridCol w:w="2055"/>
      </w:tblGrid>
      <w:tr w:rsidR="00CA44F3" w:rsidRPr="003C31C4" w14:paraId="470C48D1" w14:textId="77777777" w:rsidTr="00736B35">
        <w:trPr>
          <w:trHeight w:val="340"/>
        </w:trPr>
        <w:tc>
          <w:tcPr>
            <w:tcW w:w="1852" w:type="pct"/>
            <w:hideMark/>
          </w:tcPr>
          <w:p w14:paraId="393DFD41" w14:textId="77777777" w:rsidR="00CA44F3" w:rsidRPr="003C31C4" w:rsidRDefault="00CA44F3" w:rsidP="00736B35">
            <w:pPr>
              <w:widowControl w:val="0"/>
              <w:rPr>
                <w:b/>
                <w:i/>
                <w:noProof/>
                <w:szCs w:val="22"/>
              </w:rPr>
            </w:pPr>
            <w:bookmarkStart w:id="0" w:name="_Hlk131761156"/>
            <w:r w:rsidRPr="003C31C4">
              <w:rPr>
                <w:b/>
                <w:i/>
                <w:noProof/>
                <w:szCs w:val="22"/>
              </w:rPr>
              <w:t xml:space="preserve">Referentie </w:t>
            </w:r>
          </w:p>
          <w:p w14:paraId="1A298480" w14:textId="77777777" w:rsidR="00CA44F3" w:rsidRPr="003C31C4" w:rsidRDefault="00CA44F3" w:rsidP="00736B35">
            <w:pPr>
              <w:widowControl w:val="0"/>
              <w:rPr>
                <w:rFonts w:cs="Arial"/>
                <w:b/>
                <w:i/>
                <w:noProof/>
                <w:position w:val="-24"/>
                <w:szCs w:val="22"/>
              </w:rPr>
            </w:pPr>
            <w:r w:rsidRPr="003C31C4">
              <w:rPr>
                <w:b/>
                <w:i/>
                <w:noProof/>
                <w:szCs w:val="22"/>
              </w:rPr>
              <w:t xml:space="preserve">kerncompetentie </w:t>
            </w:r>
            <w:r>
              <w:rPr>
                <w:b/>
                <w:i/>
                <w:noProof/>
                <w:szCs w:val="22"/>
              </w:rPr>
              <w:t>2</w:t>
            </w:r>
          </w:p>
        </w:tc>
        <w:tc>
          <w:tcPr>
            <w:tcW w:w="3148" w:type="pct"/>
            <w:gridSpan w:val="3"/>
            <w:hideMark/>
          </w:tcPr>
          <w:p w14:paraId="32CE4739" w14:textId="77777777" w:rsidR="009963CE" w:rsidRPr="00DD7FC5" w:rsidRDefault="009963CE" w:rsidP="009963CE">
            <w:pPr>
              <w:pStyle w:val="paragraph"/>
              <w:spacing w:before="0" w:beforeAutospacing="0" w:after="0" w:afterAutospacing="0"/>
              <w:textAlignment w:val="baseline"/>
              <w:rPr>
                <w:rStyle w:val="eop"/>
                <w:rFonts w:ascii="Arial" w:hAnsi="Arial" w:cs="Arial"/>
                <w:sz w:val="20"/>
                <w:szCs w:val="20"/>
              </w:rPr>
            </w:pPr>
            <w:r w:rsidRPr="00DD7FC5">
              <w:rPr>
                <w:rStyle w:val="normaltextrun"/>
                <w:rFonts w:ascii="Arial" w:hAnsi="Arial" w:cs="Arial"/>
                <w:sz w:val="20"/>
                <w:szCs w:val="20"/>
              </w:rPr>
              <w:t>Aanvoeren van data van de assets t.b.v. de CMDB.</w:t>
            </w:r>
          </w:p>
          <w:p w14:paraId="24FCE2EB" w14:textId="4CCB6B01" w:rsidR="00030E82" w:rsidRPr="00944246" w:rsidRDefault="00030E82" w:rsidP="00030E82">
            <w:pPr>
              <w:ind w:left="720" w:hanging="720"/>
            </w:pPr>
          </w:p>
          <w:p w14:paraId="61A6620C" w14:textId="75F9E582" w:rsidR="00CA44F3" w:rsidRPr="00944246" w:rsidRDefault="00CA44F3" w:rsidP="00944246"/>
        </w:tc>
      </w:tr>
      <w:tr w:rsidR="00CA44F3" w:rsidRPr="00E05EC3" w14:paraId="7149FCC4" w14:textId="77777777" w:rsidTr="00736B35">
        <w:trPr>
          <w:trHeight w:val="373"/>
        </w:trPr>
        <w:tc>
          <w:tcPr>
            <w:tcW w:w="1852" w:type="pct"/>
            <w:hideMark/>
          </w:tcPr>
          <w:p w14:paraId="3D524754" w14:textId="77777777" w:rsidR="00CA44F3" w:rsidRPr="00E05EC3" w:rsidRDefault="00CA44F3" w:rsidP="00736B35">
            <w:pPr>
              <w:widowControl w:val="0"/>
              <w:rPr>
                <w:noProof/>
              </w:rPr>
            </w:pPr>
          </w:p>
          <w:p w14:paraId="18872D59" w14:textId="77777777" w:rsidR="00CA44F3" w:rsidRPr="00E05EC3" w:rsidRDefault="00CA44F3" w:rsidP="00736B35">
            <w:pPr>
              <w:widowControl w:val="0"/>
              <w:rPr>
                <w:noProof/>
              </w:rPr>
            </w:pPr>
            <w:r w:rsidRPr="00E05EC3">
              <w:rPr>
                <w:noProof/>
              </w:rPr>
              <w:t>Naam klant (referent)</w:t>
            </w:r>
          </w:p>
        </w:tc>
        <w:tc>
          <w:tcPr>
            <w:tcW w:w="3148" w:type="pct"/>
            <w:gridSpan w:val="3"/>
            <w:hideMark/>
          </w:tcPr>
          <w:p w14:paraId="14E35BEB"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t xml:space="preserve">  </w:t>
            </w:r>
          </w:p>
        </w:tc>
      </w:tr>
      <w:tr w:rsidR="00CA44F3" w:rsidRPr="00E05EC3" w14:paraId="51A6D124" w14:textId="77777777" w:rsidTr="00736B35">
        <w:trPr>
          <w:trHeight w:val="421"/>
        </w:trPr>
        <w:tc>
          <w:tcPr>
            <w:tcW w:w="1852" w:type="pct"/>
            <w:hideMark/>
          </w:tcPr>
          <w:p w14:paraId="3E72E676" w14:textId="77777777" w:rsidR="00CA44F3" w:rsidRPr="00E05EC3" w:rsidRDefault="00CA44F3" w:rsidP="00736B35">
            <w:pPr>
              <w:widowControl w:val="0"/>
              <w:rPr>
                <w:noProof/>
              </w:rPr>
            </w:pPr>
          </w:p>
          <w:p w14:paraId="59000F10" w14:textId="77777777" w:rsidR="00CA44F3" w:rsidRPr="00E05EC3" w:rsidRDefault="00CA44F3" w:rsidP="00736B35">
            <w:pPr>
              <w:widowControl w:val="0"/>
              <w:rPr>
                <w:noProof/>
              </w:rPr>
            </w:pPr>
            <w:r w:rsidRPr="00E05EC3">
              <w:rPr>
                <w:noProof/>
              </w:rPr>
              <w:t>Plaatsnaam</w:t>
            </w:r>
          </w:p>
        </w:tc>
        <w:tc>
          <w:tcPr>
            <w:tcW w:w="3148" w:type="pct"/>
            <w:gridSpan w:val="3"/>
            <w:hideMark/>
          </w:tcPr>
          <w:p w14:paraId="724EBC9D"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t xml:space="preserve">  </w:t>
            </w:r>
          </w:p>
        </w:tc>
      </w:tr>
      <w:tr w:rsidR="00CA44F3" w:rsidRPr="00E05EC3" w14:paraId="7059105E" w14:textId="77777777" w:rsidTr="00736B35">
        <w:trPr>
          <w:trHeight w:val="427"/>
        </w:trPr>
        <w:tc>
          <w:tcPr>
            <w:tcW w:w="1852" w:type="pct"/>
            <w:hideMark/>
          </w:tcPr>
          <w:p w14:paraId="07B22088" w14:textId="77777777" w:rsidR="00CA44F3" w:rsidRPr="00E05EC3" w:rsidRDefault="00CA44F3" w:rsidP="00736B35">
            <w:pPr>
              <w:widowControl w:val="0"/>
              <w:rPr>
                <w:noProof/>
              </w:rPr>
            </w:pPr>
          </w:p>
          <w:p w14:paraId="5796BBB3" w14:textId="77777777" w:rsidR="00CA44F3" w:rsidRPr="00E05EC3" w:rsidRDefault="00CA44F3" w:rsidP="00736B35">
            <w:pPr>
              <w:widowControl w:val="0"/>
              <w:rPr>
                <w:noProof/>
              </w:rPr>
            </w:pPr>
            <w:r w:rsidRPr="00E05EC3">
              <w:rPr>
                <w:noProof/>
              </w:rPr>
              <w:t>Naam contactpersoon</w:t>
            </w:r>
          </w:p>
        </w:tc>
        <w:tc>
          <w:tcPr>
            <w:tcW w:w="3148" w:type="pct"/>
            <w:gridSpan w:val="3"/>
            <w:hideMark/>
          </w:tcPr>
          <w:p w14:paraId="4CABA801"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t xml:space="preserve">  </w:t>
            </w:r>
          </w:p>
        </w:tc>
      </w:tr>
      <w:tr w:rsidR="00CA44F3" w:rsidRPr="00E05EC3" w14:paraId="6C930A42" w14:textId="77777777" w:rsidTr="00736B35">
        <w:trPr>
          <w:trHeight w:val="405"/>
        </w:trPr>
        <w:tc>
          <w:tcPr>
            <w:tcW w:w="1852" w:type="pct"/>
            <w:hideMark/>
          </w:tcPr>
          <w:p w14:paraId="23D5D678" w14:textId="77777777" w:rsidR="00CA44F3" w:rsidRPr="00E05EC3" w:rsidRDefault="00CA44F3" w:rsidP="00736B35">
            <w:pPr>
              <w:widowControl w:val="0"/>
              <w:rPr>
                <w:noProof/>
              </w:rPr>
            </w:pPr>
          </w:p>
          <w:p w14:paraId="5D9177DC" w14:textId="77777777" w:rsidR="00CA44F3" w:rsidRPr="00E05EC3" w:rsidRDefault="00CA44F3" w:rsidP="00736B35">
            <w:pPr>
              <w:widowControl w:val="0"/>
              <w:rPr>
                <w:noProof/>
              </w:rPr>
            </w:pPr>
            <w:r w:rsidRPr="00E05EC3">
              <w:rPr>
                <w:noProof/>
              </w:rPr>
              <w:t>Telefoonnummer</w:t>
            </w:r>
          </w:p>
        </w:tc>
        <w:tc>
          <w:tcPr>
            <w:tcW w:w="3148" w:type="pct"/>
            <w:gridSpan w:val="3"/>
            <w:hideMark/>
          </w:tcPr>
          <w:p w14:paraId="30B00A97"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t xml:space="preserve">  </w:t>
            </w:r>
          </w:p>
        </w:tc>
      </w:tr>
      <w:tr w:rsidR="00CA44F3" w:rsidRPr="00E05EC3" w14:paraId="480ACFA2" w14:textId="77777777" w:rsidTr="00736B35">
        <w:trPr>
          <w:trHeight w:val="410"/>
        </w:trPr>
        <w:tc>
          <w:tcPr>
            <w:tcW w:w="1852" w:type="pct"/>
            <w:hideMark/>
          </w:tcPr>
          <w:p w14:paraId="5FFD8A26" w14:textId="77777777" w:rsidR="00CA44F3" w:rsidRPr="00E05EC3" w:rsidRDefault="00CA44F3" w:rsidP="00736B35">
            <w:pPr>
              <w:widowControl w:val="0"/>
              <w:rPr>
                <w:noProof/>
              </w:rPr>
            </w:pPr>
          </w:p>
          <w:p w14:paraId="1CA9BD88" w14:textId="77777777" w:rsidR="00CA44F3" w:rsidRPr="00E05EC3" w:rsidRDefault="00CA44F3" w:rsidP="00736B35">
            <w:pPr>
              <w:widowControl w:val="0"/>
              <w:rPr>
                <w:noProof/>
              </w:rPr>
            </w:pPr>
            <w:r w:rsidRPr="00E05EC3">
              <w:rPr>
                <w:noProof/>
              </w:rPr>
              <w:t>Duur van het contract</w:t>
            </w:r>
          </w:p>
        </w:tc>
        <w:tc>
          <w:tcPr>
            <w:tcW w:w="1204" w:type="pct"/>
          </w:tcPr>
          <w:p w14:paraId="36D8C932"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p>
        </w:tc>
        <w:tc>
          <w:tcPr>
            <w:tcW w:w="879" w:type="pct"/>
            <w:hideMark/>
          </w:tcPr>
          <w:p w14:paraId="35AB653F"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t>Omzetwaarde</w:t>
            </w:r>
          </w:p>
        </w:tc>
        <w:tc>
          <w:tcPr>
            <w:tcW w:w="1065" w:type="pct"/>
          </w:tcPr>
          <w:p w14:paraId="0B57F2D0"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p>
        </w:tc>
      </w:tr>
      <w:tr w:rsidR="00CA44F3" w:rsidRPr="00E05EC3" w14:paraId="0CEE6B1C" w14:textId="77777777" w:rsidTr="00736B35">
        <w:trPr>
          <w:trHeight w:val="410"/>
        </w:trPr>
        <w:tc>
          <w:tcPr>
            <w:tcW w:w="1852" w:type="pct"/>
            <w:hideMark/>
          </w:tcPr>
          <w:p w14:paraId="61CC4AEC" w14:textId="77777777" w:rsidR="00CA44F3" w:rsidRPr="00E05EC3" w:rsidRDefault="00CA44F3" w:rsidP="00736B35">
            <w:pPr>
              <w:widowControl w:val="0"/>
              <w:rPr>
                <w:noProof/>
              </w:rPr>
            </w:pPr>
          </w:p>
          <w:p w14:paraId="75632E1A" w14:textId="77777777" w:rsidR="00CA44F3" w:rsidRPr="00E05EC3" w:rsidRDefault="00CA44F3" w:rsidP="00736B35">
            <w:pPr>
              <w:widowControl w:val="0"/>
              <w:rPr>
                <w:noProof/>
              </w:rPr>
            </w:pPr>
            <w:r w:rsidRPr="00E05EC3">
              <w:rPr>
                <w:noProof/>
              </w:rPr>
              <w:t>Opdracht zelfstandig uitgevoerd</w:t>
            </w:r>
          </w:p>
        </w:tc>
        <w:tc>
          <w:tcPr>
            <w:tcW w:w="3148" w:type="pct"/>
            <w:gridSpan w:val="3"/>
            <w:hideMark/>
          </w:tcPr>
          <w:p w14:paraId="78EC8AA3"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fldChar w:fldCharType="begin">
                <w:ffData>
                  <w:name w:val="Selectievakje2"/>
                  <w:enabled/>
                  <w:calcOnExit w:val="0"/>
                  <w:checkBox>
                    <w:sizeAuto/>
                    <w:default w:val="0"/>
                  </w:checkBox>
                </w:ffData>
              </w:fldChar>
            </w:r>
            <w:r w:rsidRPr="00E05EC3">
              <w:rPr>
                <w:noProof/>
              </w:rPr>
              <w:instrText xml:space="preserve"> FORMCHECKBOX </w:instrText>
            </w:r>
            <w:r w:rsidR="00C26A5E">
              <w:rPr>
                <w:noProof/>
              </w:rPr>
            </w:r>
            <w:r w:rsidR="00C26A5E">
              <w:rPr>
                <w:noProof/>
              </w:rPr>
              <w:fldChar w:fldCharType="separate"/>
            </w:r>
            <w:r w:rsidRPr="00E05EC3">
              <w:rPr>
                <w:noProof/>
              </w:rPr>
              <w:fldChar w:fldCharType="end"/>
            </w:r>
            <w:r w:rsidRPr="00E05EC3">
              <w:rPr>
                <w:noProof/>
              </w:rPr>
              <w:t xml:space="preserve"> ja </w:t>
            </w:r>
          </w:p>
          <w:p w14:paraId="258F7E56"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fldChar w:fldCharType="begin">
                <w:ffData>
                  <w:name w:val="Selectievakje2"/>
                  <w:enabled/>
                  <w:calcOnExit w:val="0"/>
                  <w:checkBox>
                    <w:sizeAuto/>
                    <w:default w:val="0"/>
                  </w:checkBox>
                </w:ffData>
              </w:fldChar>
            </w:r>
            <w:r w:rsidRPr="00E05EC3">
              <w:rPr>
                <w:noProof/>
              </w:rPr>
              <w:instrText xml:space="preserve"> FORMCHECKBOX </w:instrText>
            </w:r>
            <w:r w:rsidR="00C26A5E">
              <w:rPr>
                <w:noProof/>
              </w:rPr>
            </w:r>
            <w:r w:rsidR="00C26A5E">
              <w:rPr>
                <w:noProof/>
              </w:rPr>
              <w:fldChar w:fldCharType="separate"/>
            </w:r>
            <w:r w:rsidRPr="00E05EC3">
              <w:rPr>
                <w:noProof/>
              </w:rPr>
              <w:fldChar w:fldCharType="end"/>
            </w:r>
            <w:r w:rsidRPr="00E05EC3">
              <w:rPr>
                <w:noProof/>
              </w:rPr>
              <w:t xml:space="preserve"> nee (aangeven wie wat heeft uitgevoerd)</w:t>
            </w:r>
          </w:p>
        </w:tc>
      </w:tr>
      <w:tr w:rsidR="00CA44F3" w:rsidRPr="00E05EC3" w14:paraId="5428F220" w14:textId="77777777" w:rsidTr="00736B35">
        <w:trPr>
          <w:trHeight w:val="270"/>
        </w:trPr>
        <w:tc>
          <w:tcPr>
            <w:tcW w:w="5000" w:type="pct"/>
            <w:gridSpan w:val="4"/>
          </w:tcPr>
          <w:p w14:paraId="318FB7B0"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p>
          <w:p w14:paraId="71869C59" w14:textId="77777777" w:rsidR="00CA44F3" w:rsidRPr="00E05EC3" w:rsidRDefault="00CA44F3" w:rsidP="00736B35">
            <w:pPr>
              <w:widowControl w:val="0"/>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noProof/>
              </w:rPr>
            </w:pPr>
            <w:r w:rsidRPr="00E05EC3">
              <w:rPr>
                <w:noProof/>
              </w:rPr>
              <w:t>Beschrijving van referentieopdracht met de gevraagde kerncompetentie (maximaal 1 A4)</w:t>
            </w:r>
          </w:p>
        </w:tc>
      </w:tr>
      <w:bookmarkEnd w:id="0"/>
    </w:tbl>
    <w:p w14:paraId="41DD8FC4" w14:textId="39BEF2FC" w:rsidR="00CA44F3" w:rsidRDefault="00CA44F3" w:rsidP="00457155">
      <w:pPr>
        <w:rPr>
          <w:u w:val="single"/>
        </w:rPr>
      </w:pPr>
    </w:p>
    <w:p w14:paraId="6D7C6D3C" w14:textId="59777FC5" w:rsidR="00993588" w:rsidRDefault="00993588" w:rsidP="00457155">
      <w:pPr>
        <w:rPr>
          <w:u w:val="single"/>
        </w:rPr>
      </w:pPr>
    </w:p>
    <w:p w14:paraId="00C57240" w14:textId="31BCC42A" w:rsidR="00993588" w:rsidRDefault="00993588" w:rsidP="00457155">
      <w:pPr>
        <w:rPr>
          <w:u w:val="single"/>
        </w:rPr>
      </w:pPr>
    </w:p>
    <w:p w14:paraId="31BE3A9A" w14:textId="69DB05E4" w:rsidR="00993588" w:rsidRDefault="00993588" w:rsidP="00457155">
      <w:pPr>
        <w:rPr>
          <w:u w:val="single"/>
        </w:rPr>
      </w:pPr>
    </w:p>
    <w:p w14:paraId="4CE79EED" w14:textId="77777777" w:rsidR="00993588" w:rsidRDefault="00993588" w:rsidP="00457155">
      <w:pPr>
        <w:rPr>
          <w:u w:val="single"/>
        </w:rPr>
      </w:pPr>
    </w:p>
    <w:p w14:paraId="6BE11962" w14:textId="77777777" w:rsidR="00CA44F3" w:rsidRDefault="00CA44F3" w:rsidP="00457155"/>
    <w:p w14:paraId="3597B3DF" w14:textId="77777777" w:rsidR="00457155" w:rsidRDefault="00485561" w:rsidP="00457155">
      <w:r>
        <w:t>Naam inschrijver</w:t>
      </w:r>
      <w:r w:rsidR="00457155">
        <w:tab/>
      </w:r>
      <w:r w:rsidR="00457155">
        <w:tab/>
      </w:r>
      <w:r w:rsidR="00457155">
        <w:tab/>
      </w:r>
      <w:r w:rsidR="00457155">
        <w:tab/>
        <w:t>Datum</w:t>
      </w:r>
    </w:p>
    <w:p w14:paraId="17DC41D0" w14:textId="77777777" w:rsidR="00457155" w:rsidRDefault="00457155" w:rsidP="00457155"/>
    <w:p w14:paraId="77D58D32" w14:textId="77777777" w:rsidR="00457155" w:rsidRDefault="00457155" w:rsidP="00457155">
      <w:r>
        <w:t>………………</w:t>
      </w:r>
      <w:r>
        <w:tab/>
      </w:r>
      <w:r>
        <w:tab/>
      </w:r>
      <w:r>
        <w:tab/>
      </w:r>
      <w:r>
        <w:tab/>
      </w:r>
      <w:r>
        <w:tab/>
        <w:t>………………</w:t>
      </w:r>
    </w:p>
    <w:p w14:paraId="56969FB0" w14:textId="77777777" w:rsidR="00457155" w:rsidRDefault="00457155" w:rsidP="00457155">
      <w:r>
        <w:t>Naam</w:t>
      </w:r>
      <w:r>
        <w:tab/>
      </w:r>
      <w:r w:rsidR="00485561">
        <w:t>tekenbevoegde</w:t>
      </w:r>
      <w:r>
        <w:tab/>
      </w:r>
      <w:r>
        <w:tab/>
      </w:r>
      <w:r>
        <w:tab/>
        <w:t>Functie</w:t>
      </w:r>
    </w:p>
    <w:p w14:paraId="6B790BC3" w14:textId="77777777" w:rsidR="00457155" w:rsidRDefault="00457155" w:rsidP="00457155"/>
    <w:p w14:paraId="1DC5161A" w14:textId="77777777" w:rsidR="00457155" w:rsidRDefault="00457155" w:rsidP="00457155">
      <w:r>
        <w:t>………………</w:t>
      </w:r>
      <w:r>
        <w:tab/>
      </w:r>
      <w:r>
        <w:tab/>
      </w:r>
      <w:r>
        <w:tab/>
      </w:r>
      <w:r>
        <w:tab/>
      </w:r>
      <w:r>
        <w:tab/>
        <w:t>………………</w:t>
      </w:r>
    </w:p>
    <w:p w14:paraId="2CEDAA67" w14:textId="77777777" w:rsidR="00457155" w:rsidRDefault="00457155" w:rsidP="00457155"/>
    <w:p w14:paraId="34AF0BC8" w14:textId="77777777" w:rsidR="00457155" w:rsidRDefault="00457155" w:rsidP="00457155">
      <w:pPr>
        <w:pBdr>
          <w:bottom w:val="single" w:sz="6" w:space="1" w:color="auto"/>
        </w:pBdr>
      </w:pPr>
      <w:r>
        <w:t>Handtekening</w:t>
      </w:r>
    </w:p>
    <w:p w14:paraId="3A63D3BE" w14:textId="77777777" w:rsidR="00CA44F3" w:rsidRDefault="00CA44F3" w:rsidP="00457155">
      <w:pPr>
        <w:pBdr>
          <w:bottom w:val="single" w:sz="6" w:space="1" w:color="auto"/>
        </w:pBdr>
      </w:pPr>
    </w:p>
    <w:sectPr w:rsidR="00CA44F3" w:rsidSect="003710AB">
      <w:headerReference w:type="even" r:id="rId11"/>
      <w:headerReference w:type="default" r:id="rId12"/>
      <w:footerReference w:type="even" r:id="rId13"/>
      <w:footerReference w:type="default" r:id="rId14"/>
      <w:headerReference w:type="first" r:id="rId15"/>
      <w:pgSz w:w="11906" w:h="16838" w:code="9"/>
      <w:pgMar w:top="1871" w:right="1134" w:bottom="1418" w:left="1134"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6D2BA" w14:textId="77777777" w:rsidR="003710AB" w:rsidRDefault="003710AB">
      <w:r>
        <w:separator/>
      </w:r>
    </w:p>
  </w:endnote>
  <w:endnote w:type="continuationSeparator" w:id="0">
    <w:p w14:paraId="6B0238FD" w14:textId="77777777" w:rsidR="003710AB" w:rsidRDefault="003710AB">
      <w:r>
        <w:continuationSeparator/>
      </w:r>
    </w:p>
  </w:endnote>
  <w:endnote w:type="continuationNotice" w:id="1">
    <w:p w14:paraId="79EC7517" w14:textId="77777777" w:rsidR="003710AB" w:rsidRDefault="003710A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altName w:val="Arial"/>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Y="15423"/>
      <w:tblW w:w="11907" w:type="dxa"/>
      <w:tblLayout w:type="fixed"/>
      <w:tblCellMar>
        <w:left w:w="0" w:type="dxa"/>
        <w:right w:w="0" w:type="dxa"/>
      </w:tblCellMar>
      <w:tblLook w:val="04A0" w:firstRow="1" w:lastRow="0" w:firstColumn="1" w:lastColumn="0" w:noHBand="0" w:noVBand="1"/>
    </w:tblPr>
    <w:tblGrid>
      <w:gridCol w:w="1144"/>
      <w:gridCol w:w="8435"/>
      <w:gridCol w:w="2328"/>
    </w:tblGrid>
    <w:tr w:rsidR="00343598" w14:paraId="59B3294F" w14:textId="77777777" w:rsidTr="008C67A3">
      <w:trPr>
        <w:trHeight w:hRule="exact" w:val="846"/>
      </w:trPr>
      <w:tc>
        <w:tcPr>
          <w:tcW w:w="1144" w:type="dxa"/>
          <w:shd w:val="clear" w:color="auto" w:fill="auto"/>
        </w:tcPr>
        <w:p w14:paraId="6CCA3880" w14:textId="77777777" w:rsidR="00343598" w:rsidRDefault="00343598" w:rsidP="008C67A3">
          <w:pPr>
            <w:pStyle w:val="Koptekst"/>
          </w:pPr>
        </w:p>
      </w:tc>
      <w:tc>
        <w:tcPr>
          <w:tcW w:w="8435" w:type="dxa"/>
          <w:shd w:val="clear" w:color="auto" w:fill="auto"/>
        </w:tcPr>
        <w:p w14:paraId="24E6832F" w14:textId="77777777" w:rsidR="00343598" w:rsidRDefault="00343598" w:rsidP="008C67A3">
          <w:pPr>
            <w:pStyle w:val="Koptekst"/>
          </w:pPr>
        </w:p>
      </w:tc>
      <w:tc>
        <w:tcPr>
          <w:tcW w:w="2328" w:type="dxa"/>
          <w:shd w:val="clear" w:color="auto" w:fill="auto"/>
        </w:tcPr>
        <w:p w14:paraId="3A435F24" w14:textId="77777777" w:rsidR="00343598" w:rsidRDefault="00343598" w:rsidP="008C67A3">
          <w:pPr>
            <w:pStyle w:val="SSCVoettekst"/>
            <w:framePr w:wrap="auto" w:vAnchor="margin" w:hAnchor="text" w:yAlign="inline"/>
          </w:pPr>
        </w:p>
        <w:p w14:paraId="45A5C357" w14:textId="77777777" w:rsidR="00343598" w:rsidRDefault="00343598" w:rsidP="008C67A3">
          <w:pPr>
            <w:pStyle w:val="SSCVoettekst"/>
            <w:framePr w:wrap="auto" w:vAnchor="margin" w:hAnchor="text" w:yAlign="inline"/>
          </w:pPr>
        </w:p>
        <w:p w14:paraId="0343C397" w14:textId="77777777" w:rsidR="00343598" w:rsidRDefault="00343598" w:rsidP="008C67A3">
          <w:pPr>
            <w:pStyle w:val="SSCPaginanummering"/>
            <w:framePr w:wrap="auto" w:vAnchor="margin" w:hAnchor="text" w:yAlign="inline"/>
          </w:pPr>
          <w:r>
            <w:t xml:space="preserve">Pagina </w:t>
          </w:r>
          <w:r>
            <w:fldChar w:fldCharType="begin"/>
          </w:r>
          <w:r>
            <w:instrText xml:space="preserve"> PAGE   \* MERGEFORMAT </w:instrText>
          </w:r>
          <w:r>
            <w:fldChar w:fldCharType="separate"/>
          </w:r>
          <w:r w:rsidR="00CA44F3">
            <w:rPr>
              <w:noProof/>
            </w:rPr>
            <w:t>2</w:t>
          </w:r>
          <w:r>
            <w:fldChar w:fldCharType="end"/>
          </w:r>
          <w:r>
            <w:t xml:space="preserve"> / </w:t>
          </w:r>
          <w:r w:rsidR="00C26A5E">
            <w:fldChar w:fldCharType="begin"/>
          </w:r>
          <w:r w:rsidR="00C26A5E">
            <w:instrText xml:space="preserve"> NUMPAGES   \* MERGEFORMAT </w:instrText>
          </w:r>
          <w:r w:rsidR="00C26A5E">
            <w:fldChar w:fldCharType="separate"/>
          </w:r>
          <w:r w:rsidR="00CA44F3">
            <w:rPr>
              <w:noProof/>
            </w:rPr>
            <w:t>3</w:t>
          </w:r>
          <w:r w:rsidR="00C26A5E">
            <w:rPr>
              <w:noProof/>
            </w:rPr>
            <w:fldChar w:fldCharType="end"/>
          </w:r>
        </w:p>
      </w:tc>
    </w:tr>
  </w:tbl>
  <w:p w14:paraId="4944910B" w14:textId="77777777" w:rsidR="00343598" w:rsidRDefault="0034359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Y="15423"/>
      <w:tblW w:w="11907" w:type="dxa"/>
      <w:tblLayout w:type="fixed"/>
      <w:tblCellMar>
        <w:left w:w="0" w:type="dxa"/>
        <w:right w:w="0" w:type="dxa"/>
      </w:tblCellMar>
      <w:tblLook w:val="04A0" w:firstRow="1" w:lastRow="0" w:firstColumn="1" w:lastColumn="0" w:noHBand="0" w:noVBand="1"/>
    </w:tblPr>
    <w:tblGrid>
      <w:gridCol w:w="1144"/>
      <w:gridCol w:w="8435"/>
      <w:gridCol w:w="2328"/>
    </w:tblGrid>
    <w:tr w:rsidR="00343598" w14:paraId="6B383FF5" w14:textId="77777777" w:rsidTr="008C67A3">
      <w:trPr>
        <w:trHeight w:hRule="exact" w:val="846"/>
      </w:trPr>
      <w:tc>
        <w:tcPr>
          <w:tcW w:w="1144" w:type="dxa"/>
          <w:shd w:val="clear" w:color="auto" w:fill="auto"/>
        </w:tcPr>
        <w:p w14:paraId="6DFC7F15" w14:textId="77777777" w:rsidR="00343598" w:rsidRDefault="00343598" w:rsidP="008C67A3">
          <w:pPr>
            <w:pStyle w:val="Koptekst"/>
          </w:pPr>
        </w:p>
      </w:tc>
      <w:tc>
        <w:tcPr>
          <w:tcW w:w="8435" w:type="dxa"/>
          <w:shd w:val="clear" w:color="auto" w:fill="auto"/>
        </w:tcPr>
        <w:p w14:paraId="0AA42791" w14:textId="77777777" w:rsidR="00343598" w:rsidRDefault="00343598" w:rsidP="008C67A3">
          <w:pPr>
            <w:pStyle w:val="Koptekst"/>
          </w:pPr>
        </w:p>
      </w:tc>
      <w:tc>
        <w:tcPr>
          <w:tcW w:w="2328" w:type="dxa"/>
          <w:shd w:val="clear" w:color="auto" w:fill="auto"/>
        </w:tcPr>
        <w:p w14:paraId="568E9E8C" w14:textId="77777777" w:rsidR="00343598" w:rsidRDefault="00343598" w:rsidP="008C67A3">
          <w:pPr>
            <w:pStyle w:val="SSCVoettekst"/>
            <w:framePr w:wrap="auto" w:vAnchor="margin" w:hAnchor="text" w:yAlign="inline"/>
          </w:pPr>
        </w:p>
        <w:p w14:paraId="38653587" w14:textId="77777777" w:rsidR="00343598" w:rsidRDefault="00343598" w:rsidP="008C67A3">
          <w:pPr>
            <w:pStyle w:val="SSCVoettekst"/>
            <w:framePr w:wrap="auto" w:vAnchor="margin" w:hAnchor="text" w:yAlign="inline"/>
          </w:pPr>
        </w:p>
        <w:p w14:paraId="1DC35FA0" w14:textId="77777777" w:rsidR="00343598" w:rsidRDefault="00343598" w:rsidP="008C67A3">
          <w:pPr>
            <w:pStyle w:val="SSCPaginanummering"/>
            <w:framePr w:wrap="auto" w:vAnchor="margin" w:hAnchor="text" w:yAlign="inline"/>
          </w:pPr>
          <w:r>
            <w:t xml:space="preserve">Pagina </w:t>
          </w:r>
          <w:r>
            <w:fldChar w:fldCharType="begin"/>
          </w:r>
          <w:r>
            <w:instrText xml:space="preserve"> PAGE   \* MERGEFORMAT </w:instrText>
          </w:r>
          <w:r>
            <w:fldChar w:fldCharType="separate"/>
          </w:r>
          <w:r w:rsidR="00CA44F3">
            <w:rPr>
              <w:noProof/>
            </w:rPr>
            <w:t>3</w:t>
          </w:r>
          <w:r>
            <w:fldChar w:fldCharType="end"/>
          </w:r>
          <w:r>
            <w:t xml:space="preserve"> / </w:t>
          </w:r>
          <w:r w:rsidR="00C26A5E">
            <w:fldChar w:fldCharType="begin"/>
          </w:r>
          <w:r w:rsidR="00C26A5E">
            <w:instrText xml:space="preserve"> NUMPAGES   \* MERGEFORMAT </w:instrText>
          </w:r>
          <w:r w:rsidR="00C26A5E">
            <w:fldChar w:fldCharType="separate"/>
          </w:r>
          <w:r w:rsidR="00CA44F3">
            <w:rPr>
              <w:noProof/>
            </w:rPr>
            <w:t>3</w:t>
          </w:r>
          <w:r w:rsidR="00C26A5E">
            <w:rPr>
              <w:noProof/>
            </w:rPr>
            <w:fldChar w:fldCharType="end"/>
          </w:r>
        </w:p>
      </w:tc>
    </w:tr>
  </w:tbl>
  <w:p w14:paraId="67FA9B1A" w14:textId="77777777" w:rsidR="00343598" w:rsidRDefault="0034359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8F2F8" w14:textId="77777777" w:rsidR="003710AB" w:rsidRDefault="003710AB">
      <w:r>
        <w:separator/>
      </w:r>
    </w:p>
  </w:footnote>
  <w:footnote w:type="continuationSeparator" w:id="0">
    <w:p w14:paraId="36952C70" w14:textId="77777777" w:rsidR="003710AB" w:rsidRDefault="003710AB">
      <w:r>
        <w:continuationSeparator/>
      </w:r>
    </w:p>
  </w:footnote>
  <w:footnote w:type="continuationNotice" w:id="1">
    <w:p w14:paraId="2BE86E94" w14:textId="77777777" w:rsidR="003710AB" w:rsidRDefault="003710A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343598" w14:paraId="03A86685" w14:textId="77777777" w:rsidTr="0023628B">
      <w:trPr>
        <w:cantSplit/>
        <w:trHeight w:val="397"/>
      </w:trPr>
      <w:tc>
        <w:tcPr>
          <w:tcW w:w="1418" w:type="dxa"/>
          <w:shd w:val="clear" w:color="auto" w:fill="auto"/>
        </w:tcPr>
        <w:p w14:paraId="40086F53" w14:textId="1617C26D" w:rsidR="00343598" w:rsidRDefault="00C26A5E" w:rsidP="0023628B">
          <w:pPr>
            <w:pStyle w:val="Koptekst"/>
          </w:pPr>
          <w:r>
            <w:rPr>
              <w:noProof/>
            </w:rPr>
            <w:drawing>
              <wp:anchor distT="0" distB="0" distL="114300" distR="114300" simplePos="0" relativeHeight="251662338" behindDoc="1" locked="0" layoutInCell="1" allowOverlap="1" wp14:anchorId="288A7DD5" wp14:editId="640A0AA0">
                <wp:simplePos x="0" y="0"/>
                <wp:positionH relativeFrom="column">
                  <wp:posOffset>0</wp:posOffset>
                </wp:positionH>
                <wp:positionV relativeFrom="paragraph">
                  <wp:posOffset>3175</wp:posOffset>
                </wp:positionV>
                <wp:extent cx="1648018" cy="1483216"/>
                <wp:effectExtent l="0" t="0" r="3175" b="3175"/>
                <wp:wrapNone/>
                <wp:docPr id="290116296" name="Afbeelding 29011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648018" cy="1483216"/>
                        </a:xfrm>
                        <a:prstGeom prst="rect">
                          <a:avLst/>
                        </a:prstGeom>
                      </pic:spPr>
                    </pic:pic>
                  </a:graphicData>
                </a:graphic>
                <wp14:sizeRelH relativeFrom="page">
                  <wp14:pctWidth>0</wp14:pctWidth>
                </wp14:sizeRelH>
                <wp14:sizeRelV relativeFrom="page">
                  <wp14:pctHeight>0</wp14:pctHeight>
                </wp14:sizeRelV>
              </wp:anchor>
            </w:drawing>
          </w:r>
        </w:p>
      </w:tc>
      <w:tc>
        <w:tcPr>
          <w:tcW w:w="10490" w:type="dxa"/>
          <w:shd w:val="clear" w:color="auto" w:fill="auto"/>
        </w:tcPr>
        <w:p w14:paraId="1EA38EC2" w14:textId="77777777" w:rsidR="00343598" w:rsidRDefault="00343598" w:rsidP="0023628B">
          <w:pPr>
            <w:pStyle w:val="Koptekst"/>
          </w:pPr>
        </w:p>
      </w:tc>
    </w:tr>
    <w:tr w:rsidR="00343598" w14:paraId="7B71D41A" w14:textId="77777777" w:rsidTr="0023628B">
      <w:trPr>
        <w:cantSplit/>
        <w:trHeight w:hRule="exact" w:val="737"/>
      </w:trPr>
      <w:tc>
        <w:tcPr>
          <w:tcW w:w="1418" w:type="dxa"/>
          <w:shd w:val="clear" w:color="auto" w:fill="auto"/>
        </w:tcPr>
        <w:p w14:paraId="6E71BF13" w14:textId="77777777" w:rsidR="00343598" w:rsidRDefault="00343598" w:rsidP="0023628B">
          <w:pPr>
            <w:pStyle w:val="Koptekst"/>
          </w:pPr>
        </w:p>
      </w:tc>
      <w:tc>
        <w:tcPr>
          <w:tcW w:w="10490" w:type="dxa"/>
          <w:shd w:val="clear" w:color="auto" w:fill="auto"/>
        </w:tcPr>
        <w:p w14:paraId="1CBC360A" w14:textId="77777777" w:rsidR="00343598" w:rsidRDefault="00343598" w:rsidP="0023628B">
          <w:pPr>
            <w:pStyle w:val="Koptekst"/>
          </w:pPr>
        </w:p>
      </w:tc>
    </w:tr>
    <w:tr w:rsidR="00343598" w14:paraId="58CA78FF" w14:textId="77777777" w:rsidTr="0023628B">
      <w:trPr>
        <w:cantSplit/>
        <w:trHeight w:hRule="exact" w:val="737"/>
      </w:trPr>
      <w:tc>
        <w:tcPr>
          <w:tcW w:w="1418" w:type="dxa"/>
          <w:shd w:val="clear" w:color="auto" w:fill="auto"/>
        </w:tcPr>
        <w:p w14:paraId="58E2EBAB" w14:textId="77777777" w:rsidR="00343598" w:rsidRDefault="00343598" w:rsidP="0023628B">
          <w:pPr>
            <w:pStyle w:val="Koptekst"/>
          </w:pPr>
        </w:p>
      </w:tc>
      <w:tc>
        <w:tcPr>
          <w:tcW w:w="10490" w:type="dxa"/>
          <w:shd w:val="clear" w:color="auto" w:fill="auto"/>
        </w:tcPr>
        <w:p w14:paraId="1477F3A3" w14:textId="77777777" w:rsidR="00343598" w:rsidRDefault="00343598" w:rsidP="0023628B">
          <w:pPr>
            <w:pStyle w:val="Koptekst"/>
          </w:pPr>
        </w:p>
      </w:tc>
    </w:tr>
  </w:tbl>
  <w:p w14:paraId="6A90C519" w14:textId="77777777" w:rsidR="00343598" w:rsidRDefault="0034359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0348"/>
      <w:gridCol w:w="1559"/>
    </w:tblGrid>
    <w:tr w:rsidR="00343598" w14:paraId="74784F67" w14:textId="77777777" w:rsidTr="0023628B">
      <w:trPr>
        <w:cantSplit/>
        <w:trHeight w:val="397"/>
      </w:trPr>
      <w:tc>
        <w:tcPr>
          <w:tcW w:w="10348" w:type="dxa"/>
          <w:shd w:val="clear" w:color="auto" w:fill="auto"/>
        </w:tcPr>
        <w:p w14:paraId="6FE2E8E5" w14:textId="61458B2B" w:rsidR="00343598" w:rsidRDefault="00C26A5E" w:rsidP="0023628B">
          <w:pPr>
            <w:pStyle w:val="Koptekst"/>
          </w:pPr>
          <w:r>
            <w:rPr>
              <w:noProof/>
            </w:rPr>
            <w:drawing>
              <wp:anchor distT="0" distB="0" distL="114300" distR="114300" simplePos="0" relativeHeight="251664386" behindDoc="1" locked="0" layoutInCell="1" allowOverlap="1" wp14:anchorId="43F8DD91" wp14:editId="3D58E190">
                <wp:simplePos x="0" y="0"/>
                <wp:positionH relativeFrom="column">
                  <wp:posOffset>0</wp:posOffset>
                </wp:positionH>
                <wp:positionV relativeFrom="paragraph">
                  <wp:posOffset>3175</wp:posOffset>
                </wp:positionV>
                <wp:extent cx="1648018" cy="1483216"/>
                <wp:effectExtent l="0" t="0" r="3175" b="3175"/>
                <wp:wrapNone/>
                <wp:docPr id="899501606" name="Afbeelding 89950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648018" cy="1483216"/>
                        </a:xfrm>
                        <a:prstGeom prst="rect">
                          <a:avLst/>
                        </a:prstGeom>
                      </pic:spPr>
                    </pic:pic>
                  </a:graphicData>
                </a:graphic>
                <wp14:sizeRelH relativeFrom="page">
                  <wp14:pctWidth>0</wp14:pctWidth>
                </wp14:sizeRelH>
                <wp14:sizeRelV relativeFrom="page">
                  <wp14:pctHeight>0</wp14:pctHeight>
                </wp14:sizeRelV>
              </wp:anchor>
            </w:drawing>
          </w:r>
        </w:p>
      </w:tc>
      <w:tc>
        <w:tcPr>
          <w:tcW w:w="1559" w:type="dxa"/>
          <w:shd w:val="clear" w:color="auto" w:fill="auto"/>
        </w:tcPr>
        <w:p w14:paraId="6F0D8370" w14:textId="77777777" w:rsidR="00343598" w:rsidRDefault="00343598" w:rsidP="0023628B">
          <w:pPr>
            <w:pStyle w:val="Koptekst"/>
          </w:pPr>
        </w:p>
      </w:tc>
    </w:tr>
    <w:tr w:rsidR="00343598" w14:paraId="79119834" w14:textId="77777777" w:rsidTr="0023628B">
      <w:trPr>
        <w:cantSplit/>
        <w:trHeight w:hRule="exact" w:val="737"/>
      </w:trPr>
      <w:tc>
        <w:tcPr>
          <w:tcW w:w="10348" w:type="dxa"/>
          <w:shd w:val="clear" w:color="auto" w:fill="auto"/>
        </w:tcPr>
        <w:p w14:paraId="468B1C07" w14:textId="77777777" w:rsidR="00343598" w:rsidRDefault="00343598" w:rsidP="0023628B">
          <w:pPr>
            <w:pStyle w:val="Koptekst"/>
          </w:pPr>
        </w:p>
      </w:tc>
      <w:tc>
        <w:tcPr>
          <w:tcW w:w="1559" w:type="dxa"/>
          <w:shd w:val="clear" w:color="auto" w:fill="auto"/>
        </w:tcPr>
        <w:p w14:paraId="61BF0AE3" w14:textId="77777777" w:rsidR="00343598" w:rsidRDefault="00343598" w:rsidP="0023628B">
          <w:pPr>
            <w:pStyle w:val="Koptekst"/>
          </w:pPr>
        </w:p>
      </w:tc>
    </w:tr>
    <w:tr w:rsidR="00343598" w14:paraId="64267DAD" w14:textId="77777777" w:rsidTr="0023628B">
      <w:trPr>
        <w:cantSplit/>
        <w:trHeight w:hRule="exact" w:val="737"/>
      </w:trPr>
      <w:tc>
        <w:tcPr>
          <w:tcW w:w="10348" w:type="dxa"/>
          <w:shd w:val="clear" w:color="auto" w:fill="auto"/>
        </w:tcPr>
        <w:p w14:paraId="3308F8C1" w14:textId="77777777" w:rsidR="00343598" w:rsidRDefault="00343598" w:rsidP="0023628B">
          <w:pPr>
            <w:pStyle w:val="Koptekst"/>
          </w:pPr>
        </w:p>
      </w:tc>
      <w:tc>
        <w:tcPr>
          <w:tcW w:w="1559" w:type="dxa"/>
          <w:shd w:val="clear" w:color="auto" w:fill="auto"/>
        </w:tcPr>
        <w:p w14:paraId="7A3BD34F" w14:textId="77777777" w:rsidR="00343598" w:rsidRDefault="00343598" w:rsidP="0023628B">
          <w:pPr>
            <w:pStyle w:val="Koptekst"/>
          </w:pPr>
        </w:p>
      </w:tc>
    </w:tr>
  </w:tbl>
  <w:p w14:paraId="33B038FB" w14:textId="77777777" w:rsidR="00343598" w:rsidRDefault="0034359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8435"/>
      <w:gridCol w:w="2328"/>
    </w:tblGrid>
    <w:tr w:rsidR="00343598" w14:paraId="5A0D9E51" w14:textId="77777777" w:rsidTr="002D1748">
      <w:trPr>
        <w:trHeight w:hRule="exact" w:val="454"/>
      </w:trPr>
      <w:tc>
        <w:tcPr>
          <w:tcW w:w="1144" w:type="dxa"/>
          <w:shd w:val="clear" w:color="auto" w:fill="auto"/>
        </w:tcPr>
        <w:p w14:paraId="3F4B980C" w14:textId="082D7BDD" w:rsidR="00343598" w:rsidRDefault="00343598" w:rsidP="002D1748">
          <w:pPr>
            <w:pStyle w:val="Koptekst"/>
          </w:pPr>
        </w:p>
      </w:tc>
      <w:tc>
        <w:tcPr>
          <w:tcW w:w="8435" w:type="dxa"/>
          <w:shd w:val="clear" w:color="auto" w:fill="auto"/>
        </w:tcPr>
        <w:p w14:paraId="5214D2F5" w14:textId="77777777" w:rsidR="00343598" w:rsidRDefault="00343598" w:rsidP="002D1748">
          <w:pPr>
            <w:pStyle w:val="Koptekst"/>
          </w:pPr>
        </w:p>
      </w:tc>
      <w:tc>
        <w:tcPr>
          <w:tcW w:w="2328" w:type="dxa"/>
          <w:shd w:val="clear" w:color="auto" w:fill="auto"/>
        </w:tcPr>
        <w:p w14:paraId="03EDEF9A" w14:textId="77777777" w:rsidR="00343598" w:rsidRDefault="00343598" w:rsidP="002D1748">
          <w:pPr>
            <w:pStyle w:val="Koptekst"/>
          </w:pPr>
        </w:p>
      </w:tc>
    </w:tr>
    <w:tr w:rsidR="00343598" w:rsidRPr="0023628B" w14:paraId="1ABC940F" w14:textId="77777777" w:rsidTr="002D1748">
      <w:trPr>
        <w:trHeight w:hRule="exact" w:val="1361"/>
      </w:trPr>
      <w:tc>
        <w:tcPr>
          <w:tcW w:w="1144" w:type="dxa"/>
          <w:shd w:val="clear" w:color="auto" w:fill="auto"/>
        </w:tcPr>
        <w:p w14:paraId="577F6C2E" w14:textId="77777777" w:rsidR="00343598" w:rsidRDefault="00343598" w:rsidP="002D1748">
          <w:pPr>
            <w:pStyle w:val="Koptekst"/>
          </w:pPr>
        </w:p>
      </w:tc>
      <w:tc>
        <w:tcPr>
          <w:tcW w:w="8435" w:type="dxa"/>
          <w:shd w:val="clear" w:color="auto" w:fill="auto"/>
        </w:tcPr>
        <w:p w14:paraId="4E6609FC" w14:textId="53F5749F" w:rsidR="00343598" w:rsidRDefault="00F16D30" w:rsidP="002D1748">
          <w:pPr>
            <w:pStyle w:val="Koptekst"/>
          </w:pPr>
          <w:r>
            <w:rPr>
              <w:noProof/>
            </w:rPr>
            <w:drawing>
              <wp:anchor distT="0" distB="0" distL="114300" distR="114300" simplePos="0" relativeHeight="251660290" behindDoc="1" locked="0" layoutInCell="1" allowOverlap="1" wp14:anchorId="543E1A7F" wp14:editId="438536DA">
                <wp:simplePos x="0" y="0"/>
                <wp:positionH relativeFrom="column">
                  <wp:posOffset>-284480</wp:posOffset>
                </wp:positionH>
                <wp:positionV relativeFrom="paragraph">
                  <wp:posOffset>-64135</wp:posOffset>
                </wp:positionV>
                <wp:extent cx="1648018" cy="1483216"/>
                <wp:effectExtent l="0" t="0" r="3175" b="317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648018" cy="1483216"/>
                        </a:xfrm>
                        <a:prstGeom prst="rect">
                          <a:avLst/>
                        </a:prstGeom>
                      </pic:spPr>
                    </pic:pic>
                  </a:graphicData>
                </a:graphic>
                <wp14:sizeRelH relativeFrom="page">
                  <wp14:pctWidth>0</wp14:pctWidth>
                </wp14:sizeRelH>
                <wp14:sizeRelV relativeFrom="page">
                  <wp14:pctHeight>0</wp14:pctHeight>
                </wp14:sizeRelV>
              </wp:anchor>
            </w:drawing>
          </w:r>
        </w:p>
      </w:tc>
      <w:tc>
        <w:tcPr>
          <w:tcW w:w="2328" w:type="dxa"/>
          <w:vMerge w:val="restart"/>
          <w:shd w:val="clear" w:color="auto" w:fill="auto"/>
          <w:tcMar>
            <w:right w:w="284" w:type="dxa"/>
          </w:tcMar>
        </w:tcPr>
        <w:p w14:paraId="3B99EA41" w14:textId="77777777" w:rsidR="00343598" w:rsidRPr="00D40560" w:rsidRDefault="00343598" w:rsidP="002D1748">
          <w:pPr>
            <w:pStyle w:val="SSCReferentie"/>
          </w:pPr>
        </w:p>
      </w:tc>
    </w:tr>
    <w:tr w:rsidR="00343598" w:rsidRPr="0023628B" w14:paraId="414EAFD5" w14:textId="77777777" w:rsidTr="002D1748">
      <w:trPr>
        <w:trHeight w:hRule="exact" w:val="1304"/>
      </w:trPr>
      <w:tc>
        <w:tcPr>
          <w:tcW w:w="1144" w:type="dxa"/>
          <w:shd w:val="clear" w:color="auto" w:fill="auto"/>
        </w:tcPr>
        <w:p w14:paraId="4F88D220" w14:textId="77777777" w:rsidR="00343598" w:rsidRPr="00D40560" w:rsidRDefault="00343598" w:rsidP="002D1748">
          <w:pPr>
            <w:pStyle w:val="Koptekst"/>
          </w:pPr>
        </w:p>
      </w:tc>
      <w:tc>
        <w:tcPr>
          <w:tcW w:w="8435" w:type="dxa"/>
          <w:shd w:val="clear" w:color="auto" w:fill="auto"/>
        </w:tcPr>
        <w:p w14:paraId="4EF1E4D3" w14:textId="77777777" w:rsidR="00343598" w:rsidRPr="00D40560" w:rsidRDefault="00343598" w:rsidP="002D1748">
          <w:pPr>
            <w:pStyle w:val="Koptekst"/>
          </w:pPr>
        </w:p>
      </w:tc>
      <w:tc>
        <w:tcPr>
          <w:tcW w:w="2328" w:type="dxa"/>
          <w:vMerge/>
          <w:shd w:val="clear" w:color="auto" w:fill="auto"/>
        </w:tcPr>
        <w:p w14:paraId="30E44C45" w14:textId="77777777" w:rsidR="00343598" w:rsidRPr="00D40560" w:rsidRDefault="00343598" w:rsidP="002D1748">
          <w:pPr>
            <w:pStyle w:val="Koptekst"/>
          </w:pPr>
        </w:p>
      </w:tc>
    </w:tr>
    <w:tr w:rsidR="00343598" w14:paraId="6B549BEF" w14:textId="77777777" w:rsidTr="002D1748">
      <w:trPr>
        <w:trHeight w:hRule="exact" w:val="737"/>
      </w:trPr>
      <w:tc>
        <w:tcPr>
          <w:tcW w:w="1144" w:type="dxa"/>
          <w:shd w:val="clear" w:color="auto" w:fill="auto"/>
        </w:tcPr>
        <w:p w14:paraId="02BC6423" w14:textId="77777777" w:rsidR="00343598" w:rsidRPr="00D40560" w:rsidRDefault="00343598" w:rsidP="002D1748">
          <w:pPr>
            <w:pStyle w:val="Koptekst"/>
          </w:pPr>
        </w:p>
      </w:tc>
      <w:tc>
        <w:tcPr>
          <w:tcW w:w="8435" w:type="dxa"/>
          <w:shd w:val="clear" w:color="auto" w:fill="auto"/>
        </w:tcPr>
        <w:p w14:paraId="105A3975" w14:textId="6012ABBE" w:rsidR="00343598" w:rsidRDefault="00343598" w:rsidP="00343598">
          <w:pPr>
            <w:pStyle w:val="SSCTussenkop"/>
          </w:pPr>
          <w:r w:rsidRPr="00457155">
            <w:t>Bijlage</w:t>
          </w:r>
          <w:r w:rsidR="00EF4FDA">
            <w:t xml:space="preserve"> 5</w:t>
          </w:r>
          <w:r w:rsidRPr="00457155">
            <w:t xml:space="preserve"> </w:t>
          </w:r>
          <w:r w:rsidR="00CA44F3" w:rsidRPr="00CA44F3">
            <w:t>Verklaring Kerncompetentie</w:t>
          </w:r>
          <w:r w:rsidR="007C56CB">
            <w:t xml:space="preserve"> </w:t>
          </w:r>
        </w:p>
      </w:tc>
      <w:tc>
        <w:tcPr>
          <w:tcW w:w="2328" w:type="dxa"/>
          <w:vMerge/>
          <w:shd w:val="clear" w:color="auto" w:fill="auto"/>
        </w:tcPr>
        <w:p w14:paraId="705AED75" w14:textId="77777777" w:rsidR="00343598" w:rsidRDefault="00343598" w:rsidP="002D1748">
          <w:pPr>
            <w:pStyle w:val="SSCKenmerk"/>
          </w:pPr>
        </w:p>
      </w:tc>
    </w:tr>
    <w:tr w:rsidR="00343598" w14:paraId="2FF4602D" w14:textId="77777777" w:rsidTr="002D1748">
      <w:trPr>
        <w:trHeight w:hRule="exact" w:val="340"/>
      </w:trPr>
      <w:tc>
        <w:tcPr>
          <w:tcW w:w="1144" w:type="dxa"/>
          <w:shd w:val="clear" w:color="auto" w:fill="auto"/>
        </w:tcPr>
        <w:p w14:paraId="27EF1889" w14:textId="77777777" w:rsidR="00343598" w:rsidRDefault="00343598" w:rsidP="002D1748">
          <w:pPr>
            <w:pStyle w:val="SSCKenmerk"/>
          </w:pPr>
        </w:p>
      </w:tc>
      <w:tc>
        <w:tcPr>
          <w:tcW w:w="10763" w:type="dxa"/>
          <w:gridSpan w:val="2"/>
          <w:shd w:val="clear" w:color="auto" w:fill="auto"/>
        </w:tcPr>
        <w:p w14:paraId="1A8D0B3A" w14:textId="77777777" w:rsidR="00343598" w:rsidRDefault="00343598" w:rsidP="002D1748">
          <w:pPr>
            <w:pStyle w:val="SSCKenmerk"/>
          </w:pPr>
        </w:p>
      </w:tc>
    </w:tr>
  </w:tbl>
  <w:p w14:paraId="4D1A695A" w14:textId="77777777" w:rsidR="00343598" w:rsidRDefault="0034359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A04325B"/>
    <w:multiLevelType w:val="hybridMultilevel"/>
    <w:tmpl w:val="20D634E8"/>
    <w:lvl w:ilvl="0" w:tplc="21A4143A">
      <w:start w:val="1"/>
      <w:numFmt w:val="decimal"/>
      <w:pStyle w:val="Lijstalinea"/>
      <w:lvlText w:val="%1."/>
      <w:lvlJc w:val="left"/>
      <w:pPr>
        <w:ind w:left="720" w:hanging="360"/>
      </w:pPr>
      <w:rPr>
        <w:rFonts w:ascii="Verdana" w:hAnsi="Verdana"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6C05D14"/>
    <w:multiLevelType w:val="hybridMultilevel"/>
    <w:tmpl w:val="16FAECEC"/>
    <w:lvl w:ilvl="0" w:tplc="609236C8">
      <w:numFmt w:val="bullet"/>
      <w:lvlText w:val="-"/>
      <w:lvlJc w:val="left"/>
      <w:pPr>
        <w:ind w:left="720" w:hanging="360"/>
      </w:pPr>
      <w:rPr>
        <w:rFonts w:ascii="Arial Narrow" w:eastAsia="Calibri" w:hAnsi="Arial Narrow" w:cs="Arial Narro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 w15:restartNumberingAfterBreak="0">
    <w:nsid w:val="3C030EDB"/>
    <w:multiLevelType w:val="hybridMultilevel"/>
    <w:tmpl w:val="9112F184"/>
    <w:lvl w:ilvl="0" w:tplc="8C0AFE64">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8" w15:restartNumberingAfterBreak="0">
    <w:nsid w:val="5B5645DC"/>
    <w:multiLevelType w:val="hybridMultilevel"/>
    <w:tmpl w:val="5056771A"/>
    <w:lvl w:ilvl="0" w:tplc="FFFFFFFF">
      <w:start w:val="1"/>
      <w:numFmt w:val="decimal"/>
      <w:lvlText w:val="%1."/>
      <w:lvlJc w:val="left"/>
      <w:pPr>
        <w:ind w:left="428" w:hanging="420"/>
      </w:pPr>
      <w:rPr>
        <w:rFonts w:hint="default"/>
      </w:rPr>
    </w:lvl>
    <w:lvl w:ilvl="1" w:tplc="FFFFFFFF" w:tentative="1">
      <w:start w:val="1"/>
      <w:numFmt w:val="lowerLetter"/>
      <w:lvlText w:val="%2."/>
      <w:lvlJc w:val="left"/>
      <w:pPr>
        <w:ind w:left="1088" w:hanging="360"/>
      </w:pPr>
    </w:lvl>
    <w:lvl w:ilvl="2" w:tplc="FFFFFFFF" w:tentative="1">
      <w:start w:val="1"/>
      <w:numFmt w:val="lowerRoman"/>
      <w:lvlText w:val="%3."/>
      <w:lvlJc w:val="right"/>
      <w:pPr>
        <w:ind w:left="1808" w:hanging="180"/>
      </w:pPr>
    </w:lvl>
    <w:lvl w:ilvl="3" w:tplc="FFFFFFFF" w:tentative="1">
      <w:start w:val="1"/>
      <w:numFmt w:val="decimal"/>
      <w:lvlText w:val="%4."/>
      <w:lvlJc w:val="left"/>
      <w:pPr>
        <w:ind w:left="2528" w:hanging="360"/>
      </w:pPr>
    </w:lvl>
    <w:lvl w:ilvl="4" w:tplc="FFFFFFFF" w:tentative="1">
      <w:start w:val="1"/>
      <w:numFmt w:val="lowerLetter"/>
      <w:lvlText w:val="%5."/>
      <w:lvlJc w:val="left"/>
      <w:pPr>
        <w:ind w:left="3248" w:hanging="360"/>
      </w:pPr>
    </w:lvl>
    <w:lvl w:ilvl="5" w:tplc="FFFFFFFF" w:tentative="1">
      <w:start w:val="1"/>
      <w:numFmt w:val="lowerRoman"/>
      <w:lvlText w:val="%6."/>
      <w:lvlJc w:val="right"/>
      <w:pPr>
        <w:ind w:left="3968" w:hanging="180"/>
      </w:pPr>
    </w:lvl>
    <w:lvl w:ilvl="6" w:tplc="FFFFFFFF" w:tentative="1">
      <w:start w:val="1"/>
      <w:numFmt w:val="decimal"/>
      <w:lvlText w:val="%7."/>
      <w:lvlJc w:val="left"/>
      <w:pPr>
        <w:ind w:left="4688" w:hanging="360"/>
      </w:pPr>
    </w:lvl>
    <w:lvl w:ilvl="7" w:tplc="FFFFFFFF" w:tentative="1">
      <w:start w:val="1"/>
      <w:numFmt w:val="lowerLetter"/>
      <w:lvlText w:val="%8."/>
      <w:lvlJc w:val="left"/>
      <w:pPr>
        <w:ind w:left="5408" w:hanging="360"/>
      </w:pPr>
    </w:lvl>
    <w:lvl w:ilvl="8" w:tplc="FFFFFFFF" w:tentative="1">
      <w:start w:val="1"/>
      <w:numFmt w:val="lowerRoman"/>
      <w:lvlText w:val="%9."/>
      <w:lvlJc w:val="right"/>
      <w:pPr>
        <w:ind w:left="6128" w:hanging="180"/>
      </w:pPr>
    </w:lvl>
  </w:abstractNum>
  <w:abstractNum w:abstractNumId="9" w15:restartNumberingAfterBreak="0">
    <w:nsid w:val="6B5E387D"/>
    <w:multiLevelType w:val="hybridMultilevel"/>
    <w:tmpl w:val="5056771A"/>
    <w:lvl w:ilvl="0" w:tplc="AA74B0CE">
      <w:start w:val="1"/>
      <w:numFmt w:val="decimal"/>
      <w:lvlText w:val="%1."/>
      <w:lvlJc w:val="left"/>
      <w:pPr>
        <w:ind w:left="428" w:hanging="420"/>
      </w:pPr>
      <w:rPr>
        <w:rFonts w:hint="default"/>
      </w:rPr>
    </w:lvl>
    <w:lvl w:ilvl="1" w:tplc="04130019" w:tentative="1">
      <w:start w:val="1"/>
      <w:numFmt w:val="lowerLetter"/>
      <w:lvlText w:val="%2."/>
      <w:lvlJc w:val="left"/>
      <w:pPr>
        <w:ind w:left="1088" w:hanging="360"/>
      </w:pPr>
    </w:lvl>
    <w:lvl w:ilvl="2" w:tplc="0413001B" w:tentative="1">
      <w:start w:val="1"/>
      <w:numFmt w:val="lowerRoman"/>
      <w:lvlText w:val="%3."/>
      <w:lvlJc w:val="right"/>
      <w:pPr>
        <w:ind w:left="1808" w:hanging="180"/>
      </w:pPr>
    </w:lvl>
    <w:lvl w:ilvl="3" w:tplc="0413000F" w:tentative="1">
      <w:start w:val="1"/>
      <w:numFmt w:val="decimal"/>
      <w:lvlText w:val="%4."/>
      <w:lvlJc w:val="left"/>
      <w:pPr>
        <w:ind w:left="2528" w:hanging="360"/>
      </w:pPr>
    </w:lvl>
    <w:lvl w:ilvl="4" w:tplc="04130019" w:tentative="1">
      <w:start w:val="1"/>
      <w:numFmt w:val="lowerLetter"/>
      <w:lvlText w:val="%5."/>
      <w:lvlJc w:val="left"/>
      <w:pPr>
        <w:ind w:left="3248" w:hanging="360"/>
      </w:pPr>
    </w:lvl>
    <w:lvl w:ilvl="5" w:tplc="0413001B" w:tentative="1">
      <w:start w:val="1"/>
      <w:numFmt w:val="lowerRoman"/>
      <w:lvlText w:val="%6."/>
      <w:lvlJc w:val="right"/>
      <w:pPr>
        <w:ind w:left="3968" w:hanging="180"/>
      </w:pPr>
    </w:lvl>
    <w:lvl w:ilvl="6" w:tplc="0413000F" w:tentative="1">
      <w:start w:val="1"/>
      <w:numFmt w:val="decimal"/>
      <w:lvlText w:val="%7."/>
      <w:lvlJc w:val="left"/>
      <w:pPr>
        <w:ind w:left="4688" w:hanging="360"/>
      </w:pPr>
    </w:lvl>
    <w:lvl w:ilvl="7" w:tplc="04130019" w:tentative="1">
      <w:start w:val="1"/>
      <w:numFmt w:val="lowerLetter"/>
      <w:lvlText w:val="%8."/>
      <w:lvlJc w:val="left"/>
      <w:pPr>
        <w:ind w:left="5408" w:hanging="360"/>
      </w:pPr>
    </w:lvl>
    <w:lvl w:ilvl="8" w:tplc="0413001B" w:tentative="1">
      <w:start w:val="1"/>
      <w:numFmt w:val="lowerRoman"/>
      <w:lvlText w:val="%9."/>
      <w:lvlJc w:val="right"/>
      <w:pPr>
        <w:ind w:left="6128" w:hanging="180"/>
      </w:pPr>
    </w:lvl>
  </w:abstractNum>
  <w:abstractNum w:abstractNumId="10" w15:restartNumberingAfterBreak="0">
    <w:nsid w:val="7B983EB3"/>
    <w:multiLevelType w:val="hybridMultilevel"/>
    <w:tmpl w:val="5056771A"/>
    <w:lvl w:ilvl="0" w:tplc="FFFFFFFF">
      <w:start w:val="1"/>
      <w:numFmt w:val="decimal"/>
      <w:lvlText w:val="%1."/>
      <w:lvlJc w:val="left"/>
      <w:pPr>
        <w:ind w:left="428" w:hanging="420"/>
      </w:pPr>
      <w:rPr>
        <w:rFonts w:hint="default"/>
      </w:rPr>
    </w:lvl>
    <w:lvl w:ilvl="1" w:tplc="FFFFFFFF" w:tentative="1">
      <w:start w:val="1"/>
      <w:numFmt w:val="lowerLetter"/>
      <w:lvlText w:val="%2."/>
      <w:lvlJc w:val="left"/>
      <w:pPr>
        <w:ind w:left="1088" w:hanging="360"/>
      </w:pPr>
    </w:lvl>
    <w:lvl w:ilvl="2" w:tplc="FFFFFFFF" w:tentative="1">
      <w:start w:val="1"/>
      <w:numFmt w:val="lowerRoman"/>
      <w:lvlText w:val="%3."/>
      <w:lvlJc w:val="right"/>
      <w:pPr>
        <w:ind w:left="1808" w:hanging="180"/>
      </w:pPr>
    </w:lvl>
    <w:lvl w:ilvl="3" w:tplc="FFFFFFFF" w:tentative="1">
      <w:start w:val="1"/>
      <w:numFmt w:val="decimal"/>
      <w:lvlText w:val="%4."/>
      <w:lvlJc w:val="left"/>
      <w:pPr>
        <w:ind w:left="2528" w:hanging="360"/>
      </w:pPr>
    </w:lvl>
    <w:lvl w:ilvl="4" w:tplc="FFFFFFFF" w:tentative="1">
      <w:start w:val="1"/>
      <w:numFmt w:val="lowerLetter"/>
      <w:lvlText w:val="%5."/>
      <w:lvlJc w:val="left"/>
      <w:pPr>
        <w:ind w:left="3248" w:hanging="360"/>
      </w:pPr>
    </w:lvl>
    <w:lvl w:ilvl="5" w:tplc="FFFFFFFF" w:tentative="1">
      <w:start w:val="1"/>
      <w:numFmt w:val="lowerRoman"/>
      <w:lvlText w:val="%6."/>
      <w:lvlJc w:val="right"/>
      <w:pPr>
        <w:ind w:left="3968" w:hanging="180"/>
      </w:pPr>
    </w:lvl>
    <w:lvl w:ilvl="6" w:tplc="FFFFFFFF" w:tentative="1">
      <w:start w:val="1"/>
      <w:numFmt w:val="decimal"/>
      <w:lvlText w:val="%7."/>
      <w:lvlJc w:val="left"/>
      <w:pPr>
        <w:ind w:left="4688" w:hanging="360"/>
      </w:pPr>
    </w:lvl>
    <w:lvl w:ilvl="7" w:tplc="FFFFFFFF" w:tentative="1">
      <w:start w:val="1"/>
      <w:numFmt w:val="lowerLetter"/>
      <w:lvlText w:val="%8."/>
      <w:lvlJc w:val="left"/>
      <w:pPr>
        <w:ind w:left="5408" w:hanging="360"/>
      </w:pPr>
    </w:lvl>
    <w:lvl w:ilvl="8" w:tplc="FFFFFFFF" w:tentative="1">
      <w:start w:val="1"/>
      <w:numFmt w:val="lowerRoman"/>
      <w:lvlText w:val="%9."/>
      <w:lvlJc w:val="right"/>
      <w:pPr>
        <w:ind w:left="6128" w:hanging="180"/>
      </w:pPr>
    </w:lvl>
  </w:abstractNum>
  <w:num w:numId="1" w16cid:durableId="1249509536">
    <w:abstractNumId w:val="2"/>
  </w:num>
  <w:num w:numId="2" w16cid:durableId="1629702667">
    <w:abstractNumId w:val="1"/>
  </w:num>
  <w:num w:numId="3" w16cid:durableId="734743940">
    <w:abstractNumId w:val="0"/>
  </w:num>
  <w:num w:numId="4" w16cid:durableId="168259225">
    <w:abstractNumId w:val="5"/>
  </w:num>
  <w:num w:numId="5" w16cid:durableId="2133283438">
    <w:abstractNumId w:val="7"/>
  </w:num>
  <w:num w:numId="6" w16cid:durableId="365444851">
    <w:abstractNumId w:val="7"/>
  </w:num>
  <w:num w:numId="7" w16cid:durableId="641037031">
    <w:abstractNumId w:val="7"/>
  </w:num>
  <w:num w:numId="8" w16cid:durableId="1688557139">
    <w:abstractNumId w:val="7"/>
  </w:num>
  <w:num w:numId="9" w16cid:durableId="1161235716">
    <w:abstractNumId w:val="6"/>
  </w:num>
  <w:num w:numId="10" w16cid:durableId="1092816318">
    <w:abstractNumId w:val="6"/>
  </w:num>
  <w:num w:numId="11" w16cid:durableId="646978470">
    <w:abstractNumId w:val="7"/>
  </w:num>
  <w:num w:numId="12" w16cid:durableId="931816463">
    <w:abstractNumId w:val="7"/>
  </w:num>
  <w:num w:numId="13" w16cid:durableId="1973829747">
    <w:abstractNumId w:val="7"/>
  </w:num>
  <w:num w:numId="14" w16cid:durableId="948320871">
    <w:abstractNumId w:val="3"/>
  </w:num>
  <w:num w:numId="15" w16cid:durableId="860167819">
    <w:abstractNumId w:val="4"/>
  </w:num>
  <w:num w:numId="16" w16cid:durableId="981731196">
    <w:abstractNumId w:val="9"/>
  </w:num>
  <w:num w:numId="17" w16cid:durableId="337316694">
    <w:abstractNumId w:val="10"/>
  </w:num>
  <w:num w:numId="18" w16cid:durableId="144985706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D1B"/>
    <w:rsid w:val="000308D7"/>
    <w:rsid w:val="00030E82"/>
    <w:rsid w:val="00045278"/>
    <w:rsid w:val="000652D2"/>
    <w:rsid w:val="000700FE"/>
    <w:rsid w:val="00081E8B"/>
    <w:rsid w:val="00087F8F"/>
    <w:rsid w:val="000B0647"/>
    <w:rsid w:val="000D7F29"/>
    <w:rsid w:val="000E39CA"/>
    <w:rsid w:val="000F2D4E"/>
    <w:rsid w:val="000F5E05"/>
    <w:rsid w:val="000F5F8B"/>
    <w:rsid w:val="00101DFF"/>
    <w:rsid w:val="00123882"/>
    <w:rsid w:val="00134E16"/>
    <w:rsid w:val="00137CBD"/>
    <w:rsid w:val="0014108B"/>
    <w:rsid w:val="00153860"/>
    <w:rsid w:val="00155D2D"/>
    <w:rsid w:val="0016506C"/>
    <w:rsid w:val="0018360C"/>
    <w:rsid w:val="001A1C14"/>
    <w:rsid w:val="001B3DCF"/>
    <w:rsid w:val="001E2B72"/>
    <w:rsid w:val="001E2D3E"/>
    <w:rsid w:val="001F66B3"/>
    <w:rsid w:val="00225382"/>
    <w:rsid w:val="0023628B"/>
    <w:rsid w:val="002644B1"/>
    <w:rsid w:val="00270385"/>
    <w:rsid w:val="002936E3"/>
    <w:rsid w:val="00294087"/>
    <w:rsid w:val="002960F9"/>
    <w:rsid w:val="002A55CC"/>
    <w:rsid w:val="002D1748"/>
    <w:rsid w:val="002E0806"/>
    <w:rsid w:val="003018AB"/>
    <w:rsid w:val="00317079"/>
    <w:rsid w:val="0033534E"/>
    <w:rsid w:val="003369A3"/>
    <w:rsid w:val="00343598"/>
    <w:rsid w:val="00352E6E"/>
    <w:rsid w:val="003710AB"/>
    <w:rsid w:val="003732BF"/>
    <w:rsid w:val="003A4A36"/>
    <w:rsid w:val="003E0A90"/>
    <w:rsid w:val="00413744"/>
    <w:rsid w:val="004317A3"/>
    <w:rsid w:val="00444721"/>
    <w:rsid w:val="00457155"/>
    <w:rsid w:val="00473D65"/>
    <w:rsid w:val="00482E54"/>
    <w:rsid w:val="00485561"/>
    <w:rsid w:val="0049169D"/>
    <w:rsid w:val="004A0B0D"/>
    <w:rsid w:val="004A2836"/>
    <w:rsid w:val="004F07F7"/>
    <w:rsid w:val="004F2305"/>
    <w:rsid w:val="00547595"/>
    <w:rsid w:val="005576FD"/>
    <w:rsid w:val="005769AD"/>
    <w:rsid w:val="00597891"/>
    <w:rsid w:val="005B1943"/>
    <w:rsid w:val="005D04E3"/>
    <w:rsid w:val="005D4213"/>
    <w:rsid w:val="005D4605"/>
    <w:rsid w:val="005F6821"/>
    <w:rsid w:val="006019E7"/>
    <w:rsid w:val="00602EF7"/>
    <w:rsid w:val="006114DD"/>
    <w:rsid w:val="00612F23"/>
    <w:rsid w:val="00613097"/>
    <w:rsid w:val="006270D4"/>
    <w:rsid w:val="00644793"/>
    <w:rsid w:val="00657D34"/>
    <w:rsid w:val="00663D80"/>
    <w:rsid w:val="00755B0B"/>
    <w:rsid w:val="0076059E"/>
    <w:rsid w:val="0078174A"/>
    <w:rsid w:val="007825BE"/>
    <w:rsid w:val="007839C9"/>
    <w:rsid w:val="007C56CB"/>
    <w:rsid w:val="00815F61"/>
    <w:rsid w:val="008320BC"/>
    <w:rsid w:val="00844BEB"/>
    <w:rsid w:val="00851215"/>
    <w:rsid w:val="00877FB0"/>
    <w:rsid w:val="008A09B5"/>
    <w:rsid w:val="008B11E8"/>
    <w:rsid w:val="008C67A3"/>
    <w:rsid w:val="008D4C91"/>
    <w:rsid w:val="00905574"/>
    <w:rsid w:val="00907863"/>
    <w:rsid w:val="00911E57"/>
    <w:rsid w:val="009246DA"/>
    <w:rsid w:val="00944246"/>
    <w:rsid w:val="009742A8"/>
    <w:rsid w:val="0098515B"/>
    <w:rsid w:val="00993588"/>
    <w:rsid w:val="009963CE"/>
    <w:rsid w:val="009A0D2B"/>
    <w:rsid w:val="009B3151"/>
    <w:rsid w:val="009B5BA2"/>
    <w:rsid w:val="009C3AFE"/>
    <w:rsid w:val="009C5116"/>
    <w:rsid w:val="009D5BB5"/>
    <w:rsid w:val="009F1BCA"/>
    <w:rsid w:val="00A15FFA"/>
    <w:rsid w:val="00A20FF7"/>
    <w:rsid w:val="00A21A6C"/>
    <w:rsid w:val="00A254C8"/>
    <w:rsid w:val="00A55EEA"/>
    <w:rsid w:val="00A6336E"/>
    <w:rsid w:val="00A726F5"/>
    <w:rsid w:val="00A77031"/>
    <w:rsid w:val="00A83D1B"/>
    <w:rsid w:val="00AA38FE"/>
    <w:rsid w:val="00AF1471"/>
    <w:rsid w:val="00AF48F9"/>
    <w:rsid w:val="00B13A1B"/>
    <w:rsid w:val="00B47772"/>
    <w:rsid w:val="00B731E4"/>
    <w:rsid w:val="00B77818"/>
    <w:rsid w:val="00B8655F"/>
    <w:rsid w:val="00BA51C5"/>
    <w:rsid w:val="00BC1FA6"/>
    <w:rsid w:val="00BC2211"/>
    <w:rsid w:val="00BF0858"/>
    <w:rsid w:val="00C10DA1"/>
    <w:rsid w:val="00C26A5E"/>
    <w:rsid w:val="00C42533"/>
    <w:rsid w:val="00C612F9"/>
    <w:rsid w:val="00C827C9"/>
    <w:rsid w:val="00C84480"/>
    <w:rsid w:val="00CA44F3"/>
    <w:rsid w:val="00CC406D"/>
    <w:rsid w:val="00CC7F33"/>
    <w:rsid w:val="00D15699"/>
    <w:rsid w:val="00D17E42"/>
    <w:rsid w:val="00D40560"/>
    <w:rsid w:val="00D4268A"/>
    <w:rsid w:val="00D57B19"/>
    <w:rsid w:val="00D77702"/>
    <w:rsid w:val="00DA7EF0"/>
    <w:rsid w:val="00DC210E"/>
    <w:rsid w:val="00DC65BA"/>
    <w:rsid w:val="00DC7A91"/>
    <w:rsid w:val="00E34FEF"/>
    <w:rsid w:val="00E70C32"/>
    <w:rsid w:val="00EC3AD8"/>
    <w:rsid w:val="00ED6943"/>
    <w:rsid w:val="00EF4FDA"/>
    <w:rsid w:val="00F10F4C"/>
    <w:rsid w:val="00F16D30"/>
    <w:rsid w:val="00F27284"/>
    <w:rsid w:val="00F349BD"/>
    <w:rsid w:val="00F46E1D"/>
    <w:rsid w:val="00F70AA5"/>
    <w:rsid w:val="00F70DCF"/>
    <w:rsid w:val="00F860AD"/>
    <w:rsid w:val="00F92976"/>
    <w:rsid w:val="00F95B7F"/>
    <w:rsid w:val="00F97258"/>
    <w:rsid w:val="00FA5214"/>
    <w:rsid w:val="00FC7A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9F162"/>
  <w15:docId w15:val="{E096CB8C-6488-497F-AAA4-FF904D303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02EF7"/>
    <w:pPr>
      <w:spacing w:line="360" w:lineRule="auto"/>
    </w:pPr>
    <w:rPr>
      <w:rFonts w:ascii="Arial" w:hAnsi="Arial"/>
      <w:sz w:val="22"/>
      <w:lang w:eastAsia="en-US"/>
    </w:rPr>
  </w:style>
  <w:style w:type="paragraph" w:styleId="Kop1">
    <w:name w:val="heading 1"/>
    <w:basedOn w:val="Standaard"/>
    <w:next w:val="Standaard"/>
    <w:link w:val="Kop1Char"/>
    <w:qFormat/>
    <w:rsid w:val="00DC65BA"/>
    <w:pPr>
      <w:keepNext/>
      <w:numPr>
        <w:numId w:val="13"/>
      </w:numPr>
      <w:spacing w:before="360"/>
      <w:outlineLvl w:val="0"/>
    </w:pPr>
    <w:rPr>
      <w:b/>
      <w:color w:val="005F94"/>
      <w:sz w:val="32"/>
      <w:szCs w:val="32"/>
    </w:rPr>
  </w:style>
  <w:style w:type="paragraph" w:styleId="Kop2">
    <w:name w:val="heading 2"/>
    <w:basedOn w:val="Kop1"/>
    <w:next w:val="Standaard"/>
    <w:link w:val="Kop2Char"/>
    <w:qFormat/>
    <w:rsid w:val="00DC65BA"/>
    <w:pPr>
      <w:numPr>
        <w:ilvl w:val="1"/>
      </w:numPr>
      <w:outlineLvl w:val="1"/>
    </w:pPr>
    <w:rPr>
      <w:color w:val="auto"/>
      <w:sz w:val="26"/>
    </w:rPr>
  </w:style>
  <w:style w:type="paragraph" w:styleId="Kop3">
    <w:name w:val="heading 3"/>
    <w:basedOn w:val="Kop2"/>
    <w:next w:val="Standaard"/>
    <w:link w:val="Kop3Char"/>
    <w:qFormat/>
    <w:rsid w:val="00DC65BA"/>
    <w:pPr>
      <w:numPr>
        <w:ilvl w:val="2"/>
      </w:numPr>
      <w:outlineLvl w:val="2"/>
    </w:pPr>
    <w:rPr>
      <w:sz w:val="22"/>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dresregel">
    <w:name w:val="Adresregel"/>
    <w:basedOn w:val="Standaard"/>
    <w:qFormat/>
    <w:rsid w:val="00A254C8"/>
    <w:rPr>
      <w:b/>
    </w:r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rsid w:val="00A254C8"/>
    <w:pPr>
      <w:tabs>
        <w:tab w:val="center" w:pos="4513"/>
        <w:tab w:val="right" w:pos="9026"/>
      </w:tabs>
    </w:pPr>
  </w:style>
  <w:style w:type="character" w:customStyle="1" w:styleId="VoettekstChar">
    <w:name w:val="Voettekst Char"/>
    <w:link w:val="Voettekst"/>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CReferentie">
    <w:name w:val="SSC Referentie"/>
    <w:basedOn w:val="Standaard"/>
    <w:qFormat/>
    <w:rsid w:val="00602EF7"/>
    <w:rPr>
      <w:sz w:val="16"/>
    </w:rPr>
  </w:style>
  <w:style w:type="paragraph" w:customStyle="1" w:styleId="SSCKenmerk">
    <w:name w:val="SSC Kenmerk"/>
    <w:basedOn w:val="Standaard"/>
    <w:qFormat/>
    <w:rsid w:val="00602EF7"/>
    <w:rPr>
      <w:sz w:val="18"/>
    </w:rPr>
  </w:style>
  <w:style w:type="paragraph" w:customStyle="1" w:styleId="SSCReferentieTitel">
    <w:name w:val="SSC Referentie Titel"/>
    <w:basedOn w:val="SSCReferentie"/>
    <w:qFormat/>
    <w:rsid w:val="00602EF7"/>
    <w:rPr>
      <w:b/>
      <w:color w:val="005F94"/>
      <w:lang w:val="en-US"/>
    </w:rPr>
  </w:style>
  <w:style w:type="character" w:customStyle="1" w:styleId="Kop1Char">
    <w:name w:val="Kop 1 Char"/>
    <w:link w:val="Kop1"/>
    <w:rsid w:val="00DC65BA"/>
    <w:rPr>
      <w:rFonts w:ascii="Arial" w:hAnsi="Arial"/>
      <w:b/>
      <w:color w:val="005F94"/>
      <w:sz w:val="32"/>
      <w:szCs w:val="32"/>
      <w:lang w:eastAsia="en-US"/>
    </w:rPr>
  </w:style>
  <w:style w:type="character" w:customStyle="1" w:styleId="Kop2Char">
    <w:name w:val="Kop 2 Char"/>
    <w:link w:val="Kop2"/>
    <w:rsid w:val="00DC65BA"/>
    <w:rPr>
      <w:rFonts w:ascii="Arial" w:hAnsi="Arial"/>
      <w:b/>
      <w:sz w:val="26"/>
      <w:szCs w:val="32"/>
      <w:lang w:eastAsia="en-US"/>
    </w:rPr>
  </w:style>
  <w:style w:type="character" w:customStyle="1" w:styleId="Kop3Char">
    <w:name w:val="Kop 3 Char"/>
    <w:link w:val="Kop3"/>
    <w:rsid w:val="00DC65BA"/>
    <w:rPr>
      <w:rFonts w:ascii="Arial" w:hAnsi="Arial"/>
      <w:b/>
      <w:sz w:val="22"/>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qFormat/>
    <w:rsid w:val="008A09B5"/>
    <w:rPr>
      <w:b/>
      <w:color w:val="005F94"/>
    </w:rPr>
  </w:style>
  <w:style w:type="paragraph" w:styleId="Inhopg1">
    <w:name w:val="toc 1"/>
    <w:basedOn w:val="Standaard"/>
    <w:next w:val="Standaard"/>
    <w:autoRedefine/>
    <w:uiPriority w:val="39"/>
    <w:rsid w:val="00602EF7"/>
    <w:pPr>
      <w:tabs>
        <w:tab w:val="left" w:pos="709"/>
        <w:tab w:val="right" w:pos="9628"/>
      </w:tabs>
      <w:ind w:left="709" w:hanging="709"/>
    </w:pPr>
  </w:style>
  <w:style w:type="paragraph" w:styleId="Inhopg2">
    <w:name w:val="toc 2"/>
    <w:basedOn w:val="Standaard"/>
    <w:next w:val="Standaard"/>
    <w:autoRedefine/>
    <w:uiPriority w:val="39"/>
    <w:rsid w:val="00602EF7"/>
    <w:pPr>
      <w:tabs>
        <w:tab w:val="left" w:pos="709"/>
        <w:tab w:val="right" w:pos="9628"/>
      </w:tabs>
      <w:ind w:left="709" w:hanging="709"/>
    </w:pPr>
  </w:style>
  <w:style w:type="paragraph" w:styleId="Inhopg3">
    <w:name w:val="toc 3"/>
    <w:basedOn w:val="Standaard"/>
    <w:next w:val="Standaard"/>
    <w:autoRedefine/>
    <w:uiPriority w:val="39"/>
    <w:rsid w:val="00602EF7"/>
    <w:pPr>
      <w:tabs>
        <w:tab w:val="left" w:pos="709"/>
        <w:tab w:val="right" w:pos="9628"/>
      </w:tabs>
      <w:ind w:left="709" w:hanging="709"/>
    </w:pPr>
  </w:style>
  <w:style w:type="paragraph" w:customStyle="1" w:styleId="SSCExtratiteltekst">
    <w:name w:val="SSC Extra titeltekst"/>
    <w:basedOn w:val="Standaard"/>
    <w:qFormat/>
    <w:rsid w:val="00602EF7"/>
  </w:style>
  <w:style w:type="paragraph" w:customStyle="1" w:styleId="SSCLijstnummering">
    <w:name w:val="SSC Lijstnummering"/>
    <w:basedOn w:val="Standaard"/>
    <w:qFormat/>
    <w:rsid w:val="0078174A"/>
    <w:pPr>
      <w:tabs>
        <w:tab w:val="left" w:pos="851"/>
      </w:tabs>
    </w:pPr>
    <w:rPr>
      <w:b/>
    </w:rPr>
  </w:style>
  <w:style w:type="paragraph" w:customStyle="1" w:styleId="SSCPaginanummering">
    <w:name w:val="SSC Paginanummering"/>
    <w:basedOn w:val="SSCReferentie"/>
    <w:qFormat/>
    <w:rsid w:val="00DC65BA"/>
    <w:pPr>
      <w:framePr w:wrap="around" w:vAnchor="page" w:hAnchor="page" w:y="15423"/>
      <w:jc w:val="center"/>
    </w:pPr>
    <w:rPr>
      <w:b/>
      <w:color w:val="005F94"/>
    </w:rPr>
  </w:style>
  <w:style w:type="paragraph" w:customStyle="1" w:styleId="SSCSubtitel">
    <w:name w:val="SSC Subtitel"/>
    <w:basedOn w:val="Standaard"/>
    <w:qFormat/>
    <w:rsid w:val="00602EF7"/>
    <w:rPr>
      <w:sz w:val="32"/>
    </w:rPr>
  </w:style>
  <w:style w:type="table" w:customStyle="1" w:styleId="SSCTabel">
    <w:name w:val="SSC Tabel"/>
    <w:basedOn w:val="Standaardtabel"/>
    <w:uiPriority w:val="99"/>
    <w:rsid w:val="0078174A"/>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78174A"/>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qFormat/>
    <w:rsid w:val="00DC65BA"/>
    <w:rPr>
      <w:b/>
      <w:color w:val="005F94"/>
      <w:sz w:val="48"/>
    </w:rPr>
  </w:style>
  <w:style w:type="paragraph" w:customStyle="1" w:styleId="SSCTitelMemo">
    <w:name w:val="SSC Titel Memo"/>
    <w:basedOn w:val="Standaard"/>
    <w:qFormat/>
    <w:rsid w:val="00602EF7"/>
    <w:rPr>
      <w:b/>
      <w:color w:val="005F94"/>
    </w:rPr>
  </w:style>
  <w:style w:type="paragraph" w:customStyle="1" w:styleId="SSCTussenkop">
    <w:name w:val="SSC Tussenkop"/>
    <w:basedOn w:val="Standaard"/>
    <w:qFormat/>
    <w:rsid w:val="003732BF"/>
    <w:rPr>
      <w:b/>
      <w:color w:val="005F94"/>
      <w:sz w:val="32"/>
      <w:szCs w:val="32"/>
    </w:rPr>
  </w:style>
  <w:style w:type="paragraph" w:customStyle="1" w:styleId="SSCVoettekst">
    <w:name w:val="SSC Voettekst"/>
    <w:basedOn w:val="SSCReferentie"/>
    <w:qFormat/>
    <w:rsid w:val="00DC65BA"/>
    <w:pPr>
      <w:framePr w:wrap="around" w:vAnchor="page" w:hAnchor="page" w:y="15423"/>
      <w:jc w:val="center"/>
    </w:pPr>
    <w:rPr>
      <w:color w:val="005F94"/>
    </w:rPr>
  </w:style>
  <w:style w:type="paragraph" w:customStyle="1" w:styleId="SSCVersie">
    <w:name w:val="SSC Versie"/>
    <w:basedOn w:val="SSCVoettekst"/>
    <w:qFormat/>
    <w:rsid w:val="00DC65BA"/>
    <w:pPr>
      <w:framePr w:wrap="around"/>
    </w:pPr>
    <w:rPr>
      <w:noProof/>
      <w:color w:val="CF5200"/>
    </w:rPr>
  </w:style>
  <w:style w:type="paragraph" w:styleId="Ballontekst">
    <w:name w:val="Balloon Text"/>
    <w:basedOn w:val="Standaard"/>
    <w:link w:val="BallontekstChar"/>
    <w:rsid w:val="00CA44F3"/>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A44F3"/>
    <w:rPr>
      <w:rFonts w:ascii="Tahoma" w:hAnsi="Tahoma" w:cs="Tahoma"/>
      <w:sz w:val="16"/>
      <w:szCs w:val="16"/>
      <w:lang w:eastAsia="en-US"/>
    </w:rPr>
  </w:style>
  <w:style w:type="paragraph" w:styleId="Lijstalinea">
    <w:name w:val="List Paragraph"/>
    <w:aliases w:val="Colofon,3 *-,opsomming 1,Opsomblokjes en substreepjes,Lijst paragraaf,-_BOMW"/>
    <w:basedOn w:val="Standaard"/>
    <w:next w:val="Standaard"/>
    <w:link w:val="LijstalineaChar"/>
    <w:uiPriority w:val="34"/>
    <w:qFormat/>
    <w:rsid w:val="00993588"/>
    <w:pPr>
      <w:numPr>
        <w:numId w:val="14"/>
      </w:numPr>
      <w:spacing w:line="276" w:lineRule="auto"/>
    </w:pPr>
    <w:rPr>
      <w:rFonts w:cs="Arial"/>
      <w:sz w:val="20"/>
    </w:rPr>
  </w:style>
  <w:style w:type="character" w:customStyle="1" w:styleId="LijstalineaChar">
    <w:name w:val="Lijstalinea Char"/>
    <w:aliases w:val="Colofon Char,3 *- Char,opsomming 1 Char,Opsomblokjes en substreepjes Char,Lijst paragraaf Char,-_BOMW Char"/>
    <w:link w:val="Lijstalinea"/>
    <w:uiPriority w:val="34"/>
    <w:qFormat/>
    <w:locked/>
    <w:rsid w:val="00993588"/>
    <w:rPr>
      <w:rFonts w:ascii="Arial" w:hAnsi="Arial" w:cs="Arial"/>
      <w:lang w:eastAsia="en-US"/>
    </w:rPr>
  </w:style>
  <w:style w:type="character" w:customStyle="1" w:styleId="normaltextrun">
    <w:name w:val="normaltextrun"/>
    <w:basedOn w:val="Standaardalinea-lettertype"/>
    <w:rsid w:val="0076059E"/>
  </w:style>
  <w:style w:type="paragraph" w:customStyle="1" w:styleId="paragraph">
    <w:name w:val="paragraph"/>
    <w:basedOn w:val="Standaard"/>
    <w:rsid w:val="00473D65"/>
    <w:pPr>
      <w:spacing w:before="100" w:beforeAutospacing="1" w:after="100" w:afterAutospacing="1" w:line="240" w:lineRule="auto"/>
    </w:pPr>
    <w:rPr>
      <w:rFonts w:ascii="Times New Roman" w:hAnsi="Times New Roman"/>
      <w:sz w:val="24"/>
      <w:szCs w:val="24"/>
      <w:lang w:eastAsia="nl-NL"/>
    </w:rPr>
  </w:style>
  <w:style w:type="character" w:customStyle="1" w:styleId="eop">
    <w:name w:val="eop"/>
    <w:basedOn w:val="Standaardalinea-lettertype"/>
    <w:rsid w:val="00473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8ee3f7-829e-4555-9a1a-4c53ac6fd304">
      <Terms xmlns="http://schemas.microsoft.com/office/infopath/2007/PartnerControls"/>
    </lcf76f155ced4ddcb4097134ff3c332f>
    <TaxCatchAll xmlns="558c601a-c172-4142-980b-33deeaa1e95d" xsi:nil="true"/>
    <_dlc_DocId xmlns="558c601a-c172-4142-980b-33deeaa1e95d">RCUS45HN67DU-974321440-289897</_dlc_DocId>
    <_dlc_DocIdUrl xmlns="558c601a-c172-4142-980b-33deeaa1e95d">
      <Url>https://sscons.sharepoint.com/sites/ORG-IC/_layouts/15/DocIdRedir.aspx?ID=RCUS45HN67DU-974321440-289897</Url>
      <Description>RCUS45HN67DU-974321440-289897</Description>
    </_dlc_DocIdUrl>
    <CATSCM xmlns="128ee3f7-829e-4555-9a1a-4c53ac6fd30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D99F1-F111-4576-8675-840AEE1F70EB}"/>
</file>

<file path=customXml/itemProps2.xml><?xml version="1.0" encoding="utf-8"?>
<ds:datastoreItem xmlns:ds="http://schemas.openxmlformats.org/officeDocument/2006/customXml" ds:itemID="{827E028A-ACA3-4A9C-A76A-932DF8B792ED}">
  <ds:schemaRefs>
    <ds:schemaRef ds:uri="http://schemas.microsoft.com/sharepoint/events"/>
  </ds:schemaRefs>
</ds:datastoreItem>
</file>

<file path=customXml/itemProps3.xml><?xml version="1.0" encoding="utf-8"?>
<ds:datastoreItem xmlns:ds="http://schemas.openxmlformats.org/officeDocument/2006/customXml" ds:itemID="{ABD47480-D9CF-4806-9AA1-6AEF827344A8}">
  <ds:schemaRefs>
    <ds:schemaRef ds:uri="http://schemas.microsoft.com/office/2006/metadata/properties"/>
    <ds:schemaRef ds:uri="http://schemas.microsoft.com/office/infopath/2007/PartnerControls"/>
    <ds:schemaRef ds:uri="128ee3f7-829e-4555-9a1a-4c53ac6fd304"/>
    <ds:schemaRef ds:uri="558c601a-c172-4142-980b-33deeaa1e95d"/>
  </ds:schemaRefs>
</ds:datastoreItem>
</file>

<file path=customXml/itemProps4.xml><?xml version="1.0" encoding="utf-8"?>
<ds:datastoreItem xmlns:ds="http://schemas.openxmlformats.org/officeDocument/2006/customXml" ds:itemID="{F1851BAC-F06D-44AE-B941-BB944B72E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316</Words>
  <Characters>2226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Gemeente Zwolle</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Verelst, Gerard</dc:creator>
  <cp:lastModifiedBy>Theo de Heer</cp:lastModifiedBy>
  <cp:revision>19</cp:revision>
  <cp:lastPrinted>1900-12-31T23:00:00Z</cp:lastPrinted>
  <dcterms:created xsi:type="dcterms:W3CDTF">2023-04-03T09:28:00Z</dcterms:created>
  <dcterms:modified xsi:type="dcterms:W3CDTF">2024-04-12T08:07:00Z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9ea7e090-7668-4170-964a-f19947605498</vt:lpwstr>
  </property>
</Properties>
</file>